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CA1313" w14:textId="62B35EC9" w:rsidR="008D16FF" w:rsidRPr="00C9624B" w:rsidRDefault="008D16FF" w:rsidP="00042AC9">
      <w:pPr>
        <w:rPr>
          <w:rFonts w:ascii="Times New Roman" w:hAnsi="Times New Roman" w:cs="Times New Roman"/>
          <w:sz w:val="24"/>
          <w:szCs w:val="24"/>
          <w:lang w:val="ru-RU"/>
        </w:rPr>
        <w:sectPr w:rsidR="008D16FF" w:rsidRPr="00C9624B">
          <w:pgSz w:w="11900" w:h="16840"/>
          <w:pgMar w:top="65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</w:p>
    <w:p w14:paraId="144A9B3E" w14:textId="77777777" w:rsidR="008D16FF" w:rsidRPr="00307B76" w:rsidRDefault="008D16FF">
      <w:pPr>
        <w:autoSpaceDE w:val="0"/>
        <w:autoSpaceDN w:val="0"/>
        <w:spacing w:after="216" w:line="220" w:lineRule="exact"/>
        <w:rPr>
          <w:lang w:val="ru-RU"/>
        </w:rPr>
      </w:pPr>
    </w:p>
    <w:p w14:paraId="0D325D1D" w14:textId="77777777" w:rsidR="008D16FF" w:rsidRPr="00307B76" w:rsidRDefault="00FA2D41" w:rsidP="00210633">
      <w:pPr>
        <w:autoSpaceDE w:val="0"/>
        <w:autoSpaceDN w:val="0"/>
        <w:spacing w:after="0" w:line="230" w:lineRule="auto"/>
        <w:jc w:val="center"/>
        <w:rPr>
          <w:lang w:val="ru-RU"/>
        </w:rPr>
      </w:pPr>
      <w:r w:rsidRPr="00307B76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14:paraId="602ACEDD" w14:textId="77777777" w:rsidR="008D16FF" w:rsidRPr="00307B76" w:rsidRDefault="00FA2D41" w:rsidP="00210633">
      <w:pPr>
        <w:autoSpaceDE w:val="0"/>
        <w:autoSpaceDN w:val="0"/>
        <w:spacing w:before="346" w:after="0" w:line="278" w:lineRule="auto"/>
        <w:ind w:firstLine="180"/>
        <w:jc w:val="both"/>
        <w:rPr>
          <w:lang w:val="ru-RU"/>
        </w:rPr>
      </w:pP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учебного предмета «Русский язык» для обучающихся 1 классов на уровне начального общего образования составлена на основе Требований к результатам освоения программы началь​ного общего образования Федерального государственного обра​зовательного стандарта начального общего образования (да​лее — ФГОС НОО), а также ориентирована на целевые приори​</w:t>
      </w:r>
      <w:r w:rsidRPr="00307B76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теты, сформулированные в Примерной программе воспитания.</w:t>
      </w:r>
    </w:p>
    <w:p w14:paraId="654EF05D" w14:textId="77777777" w:rsidR="008D16FF" w:rsidRPr="00307B76" w:rsidRDefault="00FA2D41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307B76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"РУССКИЙ ЯЗЫК"</w:t>
      </w:r>
    </w:p>
    <w:p w14:paraId="20681832" w14:textId="77777777" w:rsidR="008D16FF" w:rsidRPr="00307B76" w:rsidRDefault="00FA2D41" w:rsidP="00210633">
      <w:pPr>
        <w:autoSpaceDE w:val="0"/>
        <w:autoSpaceDN w:val="0"/>
        <w:spacing w:before="192" w:after="0" w:line="290" w:lineRule="auto"/>
        <w:ind w:firstLine="180"/>
        <w:jc w:val="both"/>
        <w:rPr>
          <w:lang w:val="ru-RU"/>
        </w:rPr>
      </w:pP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Русский язык является основой всего процесса обучения в на​чальной школе, успехи в его изучении во многом определяют результаты обучающихся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 Предмет «Русский язык» обладает </w:t>
      </w:r>
      <w:r w:rsidRPr="00307B76">
        <w:rPr>
          <w:lang w:val="ru-RU"/>
        </w:rPr>
        <w:br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значительным потенциа​лом в развитии функциональной грамотности младших школь​ников, особенно таких её компонентов, как языковая, комму​никативная, читательская, общекультурная и социальная гра​мотность.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различ​ных сферах и ситуациях общения способствуют успешной соци​ализации младшего школьника. Русский язык, выполняя свои базовые функции общения и выражения мысли, обеспечивает межличностное и социальное взаимодействие, участвует в фор​мировании самосознания и мировоззрения личности, является важнейшим средством хранения и передачи информации, куль​турных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адек​ватного самовыражения взглядов, мыслей, чувств, проявления себя в различных жизненно важных для человека областях. Изучение русского языка обладает огромным потенциалом присвоения традиционных социокультурных и духовно​нрав​ственных ценностей, принятых в обществе правил и норм пове​дения,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результата​ми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Достижение этих личност​ных результатов —длительный процесс, разворачивающийся на протяжении изучения содержания предмета.</w:t>
      </w:r>
    </w:p>
    <w:p w14:paraId="54750C08" w14:textId="56E8D4DD" w:rsidR="008D16FF" w:rsidRPr="00307B76" w:rsidRDefault="00FA2D41" w:rsidP="00210633">
      <w:pPr>
        <w:autoSpaceDE w:val="0"/>
        <w:autoSpaceDN w:val="0"/>
        <w:spacing w:before="70" w:after="0" w:line="286" w:lineRule="auto"/>
        <w:ind w:firstLine="180"/>
        <w:jc w:val="both"/>
        <w:rPr>
          <w:lang w:val="ru-RU"/>
        </w:rPr>
      </w:pP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Центральной идеей конструирования содержания и планиру​емых результатов обучения является признание равной значимости работы по изучению системы языка и работы по совер​шенствованию речи младших школьников. Языковой материал призван сформировать первоначальные </w:t>
      </w:r>
      <w:r w:rsidRPr="00307B76">
        <w:rPr>
          <w:lang w:val="ru-RU"/>
        </w:rPr>
        <w:br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представления о струк​туре русского языка, способствовать усвоению норм русского литературного языка, орфографических и пунктуационных правил. Развитие устной и письменной речи младших школь​ников направлено на решение практической задачи развития всех видов речевой деятельности, отработку навыков использо​вания усвоенных норм русского литературного языка, речевых норм и правил речевого этикета в </w:t>
      </w:r>
      <w:r w:rsidR="002800B8">
        <w:rPr>
          <w:rFonts w:ascii="Times New Roman" w:eastAsia="Times New Roman" w:hAnsi="Times New Roman"/>
          <w:color w:val="000000"/>
          <w:sz w:val="24"/>
          <w:lang w:val="ru-RU"/>
        </w:rPr>
        <w:t xml:space="preserve">процессе устного и письмен​ного 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общения. Ряд задач по </w:t>
      </w:r>
      <w:r w:rsidRPr="00307B76">
        <w:rPr>
          <w:lang w:val="ru-RU"/>
        </w:rPr>
        <w:br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совершенствованию речевой дея​тельности решаются совместно с учебным предметом «Литературное чтение».</w:t>
      </w:r>
    </w:p>
    <w:p w14:paraId="295B6EE4" w14:textId="77777777" w:rsidR="008D16FF" w:rsidRPr="00307B76" w:rsidRDefault="00FA2D41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Общее число часов, отведённых на изучение «Русского язы​ка», в 1 классе — 165 ч. </w:t>
      </w:r>
    </w:p>
    <w:p w14:paraId="7953BA09" w14:textId="77777777" w:rsidR="00424B3C" w:rsidRDefault="00424B3C" w:rsidP="00770952">
      <w:pPr>
        <w:autoSpaceDE w:val="0"/>
        <w:autoSpaceDN w:val="0"/>
        <w:spacing w:before="430" w:after="0" w:line="230" w:lineRule="auto"/>
        <w:ind w:left="180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14:paraId="319E0C16" w14:textId="35E4F2F8" w:rsidR="00210633" w:rsidRDefault="00FA2D41" w:rsidP="002D24FD">
      <w:pPr>
        <w:autoSpaceDE w:val="0"/>
        <w:autoSpaceDN w:val="0"/>
        <w:spacing w:before="430"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307B76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ЦЕЛИ ИЗУЧЕНИЯ УЧЕБНОГО П</w:t>
      </w:r>
      <w:r w:rsidR="00141825">
        <w:rPr>
          <w:rFonts w:ascii="Times New Roman" w:eastAsia="Times New Roman" w:hAnsi="Times New Roman"/>
          <w:b/>
          <w:color w:val="000000"/>
          <w:sz w:val="24"/>
          <w:lang w:val="ru-RU"/>
        </w:rPr>
        <w:t>РЕДМЕТА «</w:t>
      </w:r>
      <w:r w:rsidR="00424B3C">
        <w:rPr>
          <w:rFonts w:ascii="Times New Roman" w:eastAsia="Times New Roman" w:hAnsi="Times New Roman"/>
          <w:b/>
          <w:color w:val="000000"/>
          <w:sz w:val="24"/>
          <w:lang w:val="ru-RU"/>
        </w:rPr>
        <w:t>РУССКИЙ ЯЗЫ</w:t>
      </w:r>
      <w:r w:rsidR="00141825">
        <w:rPr>
          <w:rFonts w:ascii="Times New Roman" w:eastAsia="Times New Roman" w:hAnsi="Times New Roman"/>
          <w:b/>
          <w:color w:val="000000"/>
          <w:sz w:val="24"/>
          <w:lang w:val="ru-RU"/>
        </w:rPr>
        <w:t>К»</w:t>
      </w:r>
    </w:p>
    <w:p w14:paraId="4B447250" w14:textId="77777777" w:rsidR="002D24FD" w:rsidRPr="002D24FD" w:rsidRDefault="002D24FD" w:rsidP="002D24FD">
      <w:pPr>
        <w:autoSpaceDE w:val="0"/>
        <w:autoSpaceDN w:val="0"/>
        <w:spacing w:before="430" w:after="0" w:line="230" w:lineRule="auto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2D24FD">
        <w:rPr>
          <w:rFonts w:ascii="Times New Roman" w:eastAsia="Times New Roman" w:hAnsi="Times New Roman"/>
          <w:color w:val="000000"/>
          <w:sz w:val="24"/>
          <w:lang w:val="ru-RU"/>
        </w:rPr>
        <w:t>В начальной школе изучение русского языка имеет особое значение в развитии младшего школьника. Приобретённые им знания, опыт выполнения предметных и универсальных действий на материале русского языка станут фундаментом обучения в основном звене школы, а также будут востребованы в жизни.</w:t>
      </w:r>
    </w:p>
    <w:p w14:paraId="1BE24866" w14:textId="77777777" w:rsidR="002D24FD" w:rsidRPr="002D24FD" w:rsidRDefault="002D24FD" w:rsidP="002D24FD">
      <w:pPr>
        <w:autoSpaceDE w:val="0"/>
        <w:autoSpaceDN w:val="0"/>
        <w:spacing w:before="430" w:after="0" w:line="230" w:lineRule="auto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2D24FD">
        <w:rPr>
          <w:rFonts w:ascii="Times New Roman" w:eastAsia="Times New Roman" w:hAnsi="Times New Roman"/>
          <w:color w:val="000000"/>
          <w:sz w:val="24"/>
          <w:lang w:val="ru-RU"/>
        </w:rPr>
        <w:t>Изучение русского языка в начальной школе направлено на достижение следующих целей:</w:t>
      </w:r>
    </w:p>
    <w:p w14:paraId="530022A8" w14:textId="619D0172" w:rsidR="002D24FD" w:rsidRPr="002D24FD" w:rsidRDefault="002D24FD" w:rsidP="002D24FD">
      <w:pPr>
        <w:autoSpaceDE w:val="0"/>
        <w:autoSpaceDN w:val="0"/>
        <w:spacing w:before="430" w:after="0" w:line="230" w:lineRule="auto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 w:hint="eastAsia"/>
          <w:color w:val="000000"/>
          <w:sz w:val="24"/>
          <w:lang w:val="ru-RU"/>
        </w:rPr>
        <w:t>—</w:t>
      </w:r>
      <w:r w:rsidRPr="002D24FD">
        <w:rPr>
          <w:rFonts w:ascii="Times New Roman" w:eastAsia="Times New Roman" w:hAnsi="Times New Roman" w:hint="eastAsia"/>
          <w:color w:val="000000"/>
          <w:sz w:val="24"/>
          <w:lang w:val="ru-RU"/>
        </w:rPr>
        <w:t>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духовно</w:t>
      </w:r>
      <w:r w:rsidRPr="002D24FD">
        <w:rPr>
          <w:rFonts w:ascii="Cambria Math" w:eastAsia="Times New Roman" w:hAnsi="Cambria Math" w:cs="Cambria Math"/>
          <w:color w:val="000000"/>
          <w:sz w:val="24"/>
          <w:lang w:val="ru-RU"/>
        </w:rPr>
        <w:t>‐</w:t>
      </w:r>
      <w:r w:rsidRPr="002D24FD">
        <w:rPr>
          <w:rFonts w:ascii="Times New Roman" w:eastAsia="Times New Roman" w:hAnsi="Times New Roman" w:cs="Times New Roman"/>
          <w:color w:val="000000"/>
          <w:sz w:val="24"/>
          <w:lang w:val="ru-RU"/>
        </w:rPr>
        <w:t>нравственных</w:t>
      </w:r>
      <w:r w:rsidRPr="002D24FD">
        <w:rPr>
          <w:rFonts w:ascii="Times New Roman" w:eastAsia="Times New Roman" w:hAnsi="Times New Roman" w:hint="eastAsia"/>
          <w:color w:val="000000"/>
          <w:sz w:val="24"/>
          <w:lang w:val="ru-RU"/>
        </w:rPr>
        <w:t xml:space="preserve"> </w:t>
      </w:r>
      <w:r w:rsidRPr="002D24FD">
        <w:rPr>
          <w:rFonts w:ascii="Times New Roman" w:eastAsia="Times New Roman" w:hAnsi="Times New Roman" w:cs="Times New Roman"/>
          <w:color w:val="000000"/>
          <w:sz w:val="24"/>
          <w:lang w:val="ru-RU"/>
        </w:rPr>
        <w:t>ценностей</w:t>
      </w:r>
      <w:r w:rsidRPr="002D24FD">
        <w:rPr>
          <w:rFonts w:ascii="Times New Roman" w:eastAsia="Times New Roman" w:hAnsi="Times New Roman" w:hint="eastAsia"/>
          <w:color w:val="000000"/>
          <w:sz w:val="24"/>
          <w:lang w:val="ru-RU"/>
        </w:rPr>
        <w:t xml:space="preserve"> </w:t>
      </w:r>
      <w:r w:rsidRPr="002D24FD">
        <w:rPr>
          <w:rFonts w:ascii="Times New Roman" w:eastAsia="Times New Roman" w:hAnsi="Times New Roman" w:cs="Times New Roman"/>
          <w:color w:val="000000"/>
          <w:sz w:val="24"/>
          <w:lang w:val="ru-RU"/>
        </w:rPr>
        <w:t>народа</w:t>
      </w:r>
      <w:r w:rsidRPr="002D24FD">
        <w:rPr>
          <w:rFonts w:ascii="Times New Roman" w:eastAsia="Times New Roman" w:hAnsi="Times New Roman" w:hint="eastAsia"/>
          <w:color w:val="000000"/>
          <w:sz w:val="24"/>
          <w:lang w:val="ru-RU"/>
        </w:rPr>
        <w:t>; понимание роли языка как основного средства общения; осознание значения русского языка как государственного языка Российской Федерации; пони</w:t>
      </w:r>
      <w:r w:rsidRPr="002D24FD">
        <w:rPr>
          <w:rFonts w:ascii="Times New Roman" w:eastAsia="Times New Roman" w:hAnsi="Times New Roman" w:cs="Times New Roman"/>
          <w:color w:val="000000"/>
          <w:sz w:val="24"/>
          <w:lang w:val="ru-RU"/>
        </w:rPr>
        <w:t>мание</w:t>
      </w:r>
      <w:r w:rsidRPr="002D24FD">
        <w:rPr>
          <w:rFonts w:ascii="Times New Roman" w:eastAsia="Times New Roman" w:hAnsi="Times New Roman" w:hint="eastAsia"/>
          <w:color w:val="000000"/>
          <w:sz w:val="24"/>
          <w:lang w:val="ru-RU"/>
        </w:rPr>
        <w:t xml:space="preserve"> </w:t>
      </w:r>
      <w:r w:rsidRPr="002D24FD">
        <w:rPr>
          <w:rFonts w:ascii="Times New Roman" w:eastAsia="Times New Roman" w:hAnsi="Times New Roman" w:cs="Times New Roman"/>
          <w:color w:val="000000"/>
          <w:sz w:val="24"/>
          <w:lang w:val="ru-RU"/>
        </w:rPr>
        <w:t>роли</w:t>
      </w:r>
      <w:r w:rsidRPr="002D24FD">
        <w:rPr>
          <w:rFonts w:ascii="Times New Roman" w:eastAsia="Times New Roman" w:hAnsi="Times New Roman" w:hint="eastAsia"/>
          <w:color w:val="000000"/>
          <w:sz w:val="24"/>
          <w:lang w:val="ru-RU"/>
        </w:rPr>
        <w:t xml:space="preserve"> </w:t>
      </w:r>
      <w:r w:rsidRPr="002D24FD">
        <w:rPr>
          <w:rFonts w:ascii="Times New Roman" w:eastAsia="Times New Roman" w:hAnsi="Times New Roman" w:cs="Times New Roman"/>
          <w:color w:val="000000"/>
          <w:sz w:val="24"/>
          <w:lang w:val="ru-RU"/>
        </w:rPr>
        <w:t>русского</w:t>
      </w:r>
      <w:r w:rsidRPr="002D24FD">
        <w:rPr>
          <w:rFonts w:ascii="Times New Roman" w:eastAsia="Times New Roman" w:hAnsi="Times New Roman" w:hint="eastAsia"/>
          <w:color w:val="000000"/>
          <w:sz w:val="24"/>
          <w:lang w:val="ru-RU"/>
        </w:rPr>
        <w:t xml:space="preserve"> </w:t>
      </w:r>
      <w:r w:rsidRPr="002D24FD">
        <w:rPr>
          <w:rFonts w:ascii="Times New Roman" w:eastAsia="Times New Roman" w:hAnsi="Times New Roman" w:cs="Times New Roman"/>
          <w:color w:val="000000"/>
          <w:sz w:val="24"/>
          <w:lang w:val="ru-RU"/>
        </w:rPr>
        <w:t>языка</w:t>
      </w:r>
      <w:r w:rsidRPr="002D24FD">
        <w:rPr>
          <w:rFonts w:ascii="Times New Roman" w:eastAsia="Times New Roman" w:hAnsi="Times New Roman" w:hint="eastAsia"/>
          <w:color w:val="000000"/>
          <w:sz w:val="24"/>
          <w:lang w:val="ru-RU"/>
        </w:rPr>
        <w:t xml:space="preserve"> </w:t>
      </w:r>
      <w:r w:rsidRPr="002D24FD">
        <w:rPr>
          <w:rFonts w:ascii="Times New Roman" w:eastAsia="Times New Roman" w:hAnsi="Times New Roman" w:cs="Times New Roman"/>
          <w:color w:val="000000"/>
          <w:sz w:val="24"/>
          <w:lang w:val="ru-RU"/>
        </w:rPr>
        <w:t>как</w:t>
      </w:r>
      <w:r w:rsidRPr="002D24FD">
        <w:rPr>
          <w:rFonts w:ascii="Times New Roman" w:eastAsia="Times New Roman" w:hAnsi="Times New Roman" w:hint="eastAsia"/>
          <w:color w:val="000000"/>
          <w:sz w:val="24"/>
          <w:lang w:val="ru-RU"/>
        </w:rPr>
        <w:t xml:space="preserve"> </w:t>
      </w:r>
      <w:r w:rsidRPr="002D24FD">
        <w:rPr>
          <w:rFonts w:ascii="Times New Roman" w:eastAsia="Times New Roman" w:hAnsi="Times New Roman" w:cs="Times New Roman"/>
          <w:color w:val="000000"/>
          <w:sz w:val="24"/>
          <w:lang w:val="ru-RU"/>
        </w:rPr>
        <w:t>языка</w:t>
      </w:r>
      <w:r w:rsidRPr="002D24FD">
        <w:rPr>
          <w:rFonts w:ascii="Times New Roman" w:eastAsia="Times New Roman" w:hAnsi="Times New Roman" w:hint="eastAsia"/>
          <w:color w:val="000000"/>
          <w:sz w:val="24"/>
          <w:lang w:val="ru-RU"/>
        </w:rPr>
        <w:t xml:space="preserve"> </w:t>
      </w:r>
      <w:r w:rsidRPr="002D24FD">
        <w:rPr>
          <w:rFonts w:ascii="Times New Roman" w:eastAsia="Times New Roman" w:hAnsi="Times New Roman" w:cs="Times New Roman"/>
          <w:color w:val="000000"/>
          <w:sz w:val="24"/>
          <w:lang w:val="ru-RU"/>
        </w:rPr>
        <w:t>межнационального</w:t>
      </w:r>
      <w:r w:rsidRPr="002D24FD">
        <w:rPr>
          <w:rFonts w:ascii="Times New Roman" w:eastAsia="Times New Roman" w:hAnsi="Times New Roman" w:hint="eastAsia"/>
          <w:color w:val="000000"/>
          <w:sz w:val="24"/>
          <w:lang w:val="ru-RU"/>
        </w:rPr>
        <w:t xml:space="preserve"> </w:t>
      </w:r>
      <w:r w:rsidRPr="002D24FD">
        <w:rPr>
          <w:rFonts w:ascii="Times New Roman" w:eastAsia="Times New Roman" w:hAnsi="Times New Roman" w:cs="Times New Roman"/>
          <w:color w:val="000000"/>
          <w:sz w:val="24"/>
          <w:lang w:val="ru-RU"/>
        </w:rPr>
        <w:t>общения</w:t>
      </w:r>
      <w:r w:rsidRPr="002D24FD">
        <w:rPr>
          <w:rFonts w:ascii="Times New Roman" w:eastAsia="Times New Roman" w:hAnsi="Times New Roman" w:hint="eastAsia"/>
          <w:color w:val="000000"/>
          <w:sz w:val="24"/>
          <w:lang w:val="ru-RU"/>
        </w:rPr>
        <w:t xml:space="preserve">; </w:t>
      </w:r>
      <w:r w:rsidRPr="002D24FD">
        <w:rPr>
          <w:rFonts w:ascii="Times New Roman" w:eastAsia="Times New Roman" w:hAnsi="Times New Roman" w:cs="Times New Roman"/>
          <w:color w:val="000000"/>
          <w:sz w:val="24"/>
          <w:lang w:val="ru-RU"/>
        </w:rPr>
        <w:t>осознание</w:t>
      </w:r>
      <w:r w:rsidRPr="002D24FD">
        <w:rPr>
          <w:rFonts w:ascii="Times New Roman" w:eastAsia="Times New Roman" w:hAnsi="Times New Roman" w:hint="eastAsia"/>
          <w:color w:val="000000"/>
          <w:sz w:val="24"/>
          <w:lang w:val="ru-RU"/>
        </w:rPr>
        <w:t xml:space="preserve"> </w:t>
      </w:r>
      <w:r w:rsidRPr="002D24FD">
        <w:rPr>
          <w:rFonts w:ascii="Times New Roman" w:eastAsia="Times New Roman" w:hAnsi="Times New Roman" w:cs="Times New Roman"/>
          <w:color w:val="000000"/>
          <w:sz w:val="24"/>
          <w:lang w:val="ru-RU"/>
        </w:rPr>
        <w:t>правильной</w:t>
      </w:r>
      <w:r w:rsidRPr="002D24FD">
        <w:rPr>
          <w:rFonts w:ascii="Times New Roman" w:eastAsia="Times New Roman" w:hAnsi="Times New Roman" w:hint="eastAsia"/>
          <w:color w:val="000000"/>
          <w:sz w:val="24"/>
          <w:lang w:val="ru-RU"/>
        </w:rPr>
        <w:t xml:space="preserve"> </w:t>
      </w:r>
      <w:r w:rsidRPr="002D24FD">
        <w:rPr>
          <w:rFonts w:ascii="Times New Roman" w:eastAsia="Times New Roman" w:hAnsi="Times New Roman" w:cs="Times New Roman"/>
          <w:color w:val="000000"/>
          <w:sz w:val="24"/>
          <w:lang w:val="ru-RU"/>
        </w:rPr>
        <w:t>устной</w:t>
      </w:r>
      <w:r w:rsidRPr="002D24FD">
        <w:rPr>
          <w:rFonts w:ascii="Times New Roman" w:eastAsia="Times New Roman" w:hAnsi="Times New Roman" w:hint="eastAsia"/>
          <w:color w:val="000000"/>
          <w:sz w:val="24"/>
          <w:lang w:val="ru-RU"/>
        </w:rPr>
        <w:t xml:space="preserve"> </w:t>
      </w:r>
      <w:r w:rsidRPr="002D24FD">
        <w:rPr>
          <w:rFonts w:ascii="Times New Roman" w:eastAsia="Times New Roman" w:hAnsi="Times New Roman" w:cs="Times New Roman"/>
          <w:color w:val="000000"/>
          <w:sz w:val="24"/>
          <w:lang w:val="ru-RU"/>
        </w:rPr>
        <w:t>и</w:t>
      </w:r>
      <w:r w:rsidRPr="002D24FD">
        <w:rPr>
          <w:rFonts w:ascii="Times New Roman" w:eastAsia="Times New Roman" w:hAnsi="Times New Roman" w:hint="eastAsia"/>
          <w:color w:val="000000"/>
          <w:sz w:val="24"/>
          <w:lang w:val="ru-RU"/>
        </w:rPr>
        <w:t xml:space="preserve"> </w:t>
      </w:r>
      <w:r w:rsidRPr="002D24FD">
        <w:rPr>
          <w:rFonts w:ascii="Times New Roman" w:eastAsia="Times New Roman" w:hAnsi="Times New Roman" w:cs="Times New Roman"/>
          <w:color w:val="000000"/>
          <w:sz w:val="24"/>
          <w:lang w:val="ru-RU"/>
        </w:rPr>
        <w:t>письменной</w:t>
      </w:r>
      <w:r w:rsidRPr="002D24FD">
        <w:rPr>
          <w:rFonts w:ascii="Times New Roman" w:eastAsia="Times New Roman" w:hAnsi="Times New Roman" w:hint="eastAsia"/>
          <w:color w:val="000000"/>
          <w:sz w:val="24"/>
          <w:lang w:val="ru-RU"/>
        </w:rPr>
        <w:t xml:space="preserve"> </w:t>
      </w:r>
      <w:r w:rsidRPr="002D24FD">
        <w:rPr>
          <w:rFonts w:ascii="Times New Roman" w:eastAsia="Times New Roman" w:hAnsi="Times New Roman" w:cs="Times New Roman"/>
          <w:color w:val="000000"/>
          <w:sz w:val="24"/>
          <w:lang w:val="ru-RU"/>
        </w:rPr>
        <w:t>речи</w:t>
      </w:r>
      <w:r w:rsidRPr="002D24FD">
        <w:rPr>
          <w:rFonts w:ascii="Times New Roman" w:eastAsia="Times New Roman" w:hAnsi="Times New Roman" w:hint="eastAsia"/>
          <w:color w:val="000000"/>
          <w:sz w:val="24"/>
          <w:lang w:val="ru-RU"/>
        </w:rPr>
        <w:t xml:space="preserve"> </w:t>
      </w:r>
      <w:r w:rsidRPr="002D24FD">
        <w:rPr>
          <w:rFonts w:ascii="Times New Roman" w:eastAsia="Times New Roman" w:hAnsi="Times New Roman" w:cs="Times New Roman"/>
          <w:color w:val="000000"/>
          <w:sz w:val="24"/>
          <w:lang w:val="ru-RU"/>
        </w:rPr>
        <w:t>как</w:t>
      </w:r>
      <w:r w:rsidRPr="002D24FD">
        <w:rPr>
          <w:rFonts w:ascii="Times New Roman" w:eastAsia="Times New Roman" w:hAnsi="Times New Roman" w:hint="eastAsia"/>
          <w:color w:val="000000"/>
          <w:sz w:val="24"/>
          <w:lang w:val="ru-RU"/>
        </w:rPr>
        <w:t xml:space="preserve"> </w:t>
      </w:r>
      <w:r w:rsidRPr="002D24FD">
        <w:rPr>
          <w:rFonts w:ascii="Times New Roman" w:eastAsia="Times New Roman" w:hAnsi="Times New Roman" w:cs="Times New Roman"/>
          <w:color w:val="000000"/>
          <w:sz w:val="24"/>
          <w:lang w:val="ru-RU"/>
        </w:rPr>
        <w:t>по</w:t>
      </w:r>
      <w:r w:rsidRPr="002D24FD">
        <w:rPr>
          <w:rFonts w:ascii="Times New Roman" w:eastAsia="Times New Roman" w:hAnsi="Times New Roman" w:hint="eastAsia"/>
          <w:color w:val="000000"/>
          <w:sz w:val="24"/>
          <w:lang w:val="ru-RU"/>
        </w:rPr>
        <w:t>казателя общей культуры человека;</w:t>
      </w:r>
    </w:p>
    <w:p w14:paraId="473E6A50" w14:textId="1F216D35" w:rsidR="002D24FD" w:rsidRPr="002D24FD" w:rsidRDefault="002D24FD" w:rsidP="002D24FD">
      <w:pPr>
        <w:autoSpaceDE w:val="0"/>
        <w:autoSpaceDN w:val="0"/>
        <w:spacing w:before="430" w:after="0" w:line="230" w:lineRule="auto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r w:rsidRPr="002D24FD">
        <w:rPr>
          <w:rFonts w:ascii="Times New Roman" w:eastAsia="Times New Roman" w:hAnsi="Times New Roman"/>
          <w:color w:val="000000"/>
          <w:sz w:val="24"/>
          <w:lang w:val="ru-RU"/>
        </w:rPr>
        <w:t>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аудированием, говорением, чтением, письмом;</w:t>
      </w:r>
    </w:p>
    <w:p w14:paraId="40814C64" w14:textId="0A2A0D03" w:rsidR="002D24FD" w:rsidRPr="002D24FD" w:rsidRDefault="002D24FD" w:rsidP="002D24FD">
      <w:pPr>
        <w:autoSpaceDE w:val="0"/>
        <w:autoSpaceDN w:val="0"/>
        <w:spacing w:before="430" w:after="0" w:line="230" w:lineRule="auto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Pr="002D24FD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первоначальными научными представлениями о системе русского языка: </w:t>
      </w:r>
    </w:p>
    <w:p w14:paraId="3B5C5D30" w14:textId="77777777" w:rsidR="002D24FD" w:rsidRPr="002D24FD" w:rsidRDefault="002D24FD" w:rsidP="002D24FD">
      <w:pPr>
        <w:autoSpaceDE w:val="0"/>
        <w:autoSpaceDN w:val="0"/>
        <w:spacing w:before="430" w:after="0" w:line="230" w:lineRule="auto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2D24FD">
        <w:rPr>
          <w:rFonts w:ascii="Times New Roman" w:eastAsia="Times New Roman" w:hAnsi="Times New Roman"/>
          <w:color w:val="000000"/>
          <w:sz w:val="24"/>
          <w:lang w:val="ru-RU"/>
        </w:rPr>
        <w:t>фонетике, графике, лексике, морфемике, морфологии и синтаксисе;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616FD181" w14:textId="3A2655AB" w:rsidR="002D24FD" w:rsidRPr="002D24FD" w:rsidRDefault="002D24FD" w:rsidP="002D24FD">
      <w:pPr>
        <w:autoSpaceDE w:val="0"/>
        <w:autoSpaceDN w:val="0"/>
        <w:spacing w:before="430" w:after="0" w:line="230" w:lineRule="auto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Pr="002D24FD">
        <w:rPr>
          <w:rFonts w:ascii="Times New Roman" w:eastAsia="Times New Roman" w:hAnsi="Times New Roman"/>
          <w:color w:val="000000"/>
          <w:sz w:val="24"/>
          <w:lang w:val="ru-RU"/>
        </w:rPr>
        <w:t>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3A975E13" w14:textId="77777777" w:rsidR="002D24FD" w:rsidRPr="002D24FD" w:rsidRDefault="002D24FD" w:rsidP="002D24FD">
      <w:pPr>
        <w:autoSpaceDE w:val="0"/>
        <w:autoSpaceDN w:val="0"/>
        <w:spacing w:before="430" w:after="0" w:line="230" w:lineRule="auto"/>
        <w:jc w:val="both"/>
        <w:rPr>
          <w:rFonts w:ascii="Times New Roman" w:eastAsia="Times New Roman" w:hAnsi="Times New Roman"/>
          <w:color w:val="000000"/>
          <w:sz w:val="24"/>
          <w:lang w:val="ru-RU"/>
        </w:rPr>
        <w:sectPr w:rsidR="002D24FD" w:rsidRPr="002D24FD">
          <w:pgSz w:w="11900" w:h="16840"/>
          <w:pgMar w:top="436" w:right="650" w:bottom="356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3E1A6395" w14:textId="77777777" w:rsidR="008D16FF" w:rsidRPr="00307B76" w:rsidRDefault="008D16FF">
      <w:pPr>
        <w:autoSpaceDE w:val="0"/>
        <w:autoSpaceDN w:val="0"/>
        <w:spacing w:after="78" w:line="220" w:lineRule="exact"/>
        <w:rPr>
          <w:lang w:val="ru-RU"/>
        </w:rPr>
      </w:pPr>
    </w:p>
    <w:p w14:paraId="156B0E0B" w14:textId="7A61A785" w:rsidR="008D16FF" w:rsidRPr="00A55D45" w:rsidRDefault="00FA2D41" w:rsidP="00424B3C">
      <w:pPr>
        <w:autoSpaceDE w:val="0"/>
        <w:autoSpaceDN w:val="0"/>
        <w:spacing w:after="0" w:line="230" w:lineRule="auto"/>
        <w:jc w:val="center"/>
        <w:rPr>
          <w:lang w:val="ru-RU"/>
        </w:rPr>
      </w:pPr>
      <w:r w:rsidRPr="00A55D45">
        <w:rPr>
          <w:rFonts w:ascii="Times New Roman" w:eastAsia="Times New Roman" w:hAnsi="Times New Roman"/>
          <w:color w:val="000000"/>
          <w:sz w:val="24"/>
          <w:lang w:val="ru-RU"/>
        </w:rPr>
        <w:t>СОДЕРЖАНИЕ УЧЕБНОГО ПРЕДМЕТА</w:t>
      </w:r>
    </w:p>
    <w:p w14:paraId="47067757" w14:textId="77777777" w:rsidR="008D16FF" w:rsidRPr="00307B76" w:rsidRDefault="00FA2D41">
      <w:pPr>
        <w:autoSpaceDE w:val="0"/>
        <w:autoSpaceDN w:val="0"/>
        <w:spacing w:before="346" w:after="0" w:line="230" w:lineRule="auto"/>
        <w:ind w:left="180"/>
        <w:rPr>
          <w:lang w:val="ru-RU"/>
        </w:rPr>
      </w:pPr>
      <w:r w:rsidRPr="00307B76">
        <w:rPr>
          <w:rFonts w:ascii="Times New Roman" w:eastAsia="Times New Roman" w:hAnsi="Times New Roman"/>
          <w:b/>
          <w:color w:val="000000"/>
          <w:sz w:val="24"/>
          <w:lang w:val="ru-RU"/>
        </w:rPr>
        <w:t>Обучение грамоте</w:t>
      </w:r>
    </w:p>
    <w:p w14:paraId="5E1D190C" w14:textId="77777777" w:rsidR="008D16FF" w:rsidRPr="00307B76" w:rsidRDefault="00FA2D41">
      <w:pPr>
        <w:tabs>
          <w:tab w:val="left" w:pos="180"/>
        </w:tabs>
        <w:autoSpaceDE w:val="0"/>
        <w:autoSpaceDN w:val="0"/>
        <w:spacing w:before="190" w:after="0"/>
        <w:ind w:right="144"/>
        <w:rPr>
          <w:lang w:val="ru-RU"/>
        </w:rPr>
      </w:pP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Развитие речи 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Составление небольших рассказов повествовательного харак​тера по серии сюжетных картинок, материалам собственных игр, занятий, наблюдений. Понимание текста при его прослушивании и при самостоя​тельном чтении вслух.</w:t>
      </w:r>
    </w:p>
    <w:p w14:paraId="1D56D666" w14:textId="77777777" w:rsidR="008D16FF" w:rsidRPr="00307B76" w:rsidRDefault="00FA2D41">
      <w:pPr>
        <w:tabs>
          <w:tab w:val="left" w:pos="180"/>
        </w:tabs>
        <w:autoSpaceDE w:val="0"/>
        <w:autoSpaceDN w:val="0"/>
        <w:spacing w:before="190" w:after="0" w:line="271" w:lineRule="auto"/>
        <w:ind w:right="144"/>
        <w:rPr>
          <w:lang w:val="ru-RU"/>
        </w:rPr>
      </w:pP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Слово и предложение 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Различение слова и предложения. Работа с предложением: выделение слов, изменение их порядка. Восприятие слова как объекта изучения, материала для анализа. Наблюдение над значением слова.</w:t>
      </w:r>
    </w:p>
    <w:p w14:paraId="276BD641" w14:textId="77777777" w:rsidR="008D16FF" w:rsidRPr="00307B76" w:rsidRDefault="00FA2D41" w:rsidP="00424B3C">
      <w:pPr>
        <w:tabs>
          <w:tab w:val="left" w:pos="180"/>
        </w:tabs>
        <w:autoSpaceDE w:val="0"/>
        <w:autoSpaceDN w:val="0"/>
        <w:spacing w:before="192" w:after="0" w:line="286" w:lineRule="auto"/>
        <w:jc w:val="both"/>
        <w:rPr>
          <w:lang w:val="ru-RU"/>
        </w:rPr>
      </w:pP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Фонетика 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Звуки речи. Единство звукового состава слова и его значения. Установление последовательности звуков в слове </w:t>
      </w:r>
      <w:proofErr w:type="gramStart"/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и  количе​ства</w:t>
      </w:r>
      <w:proofErr w:type="gramEnd"/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 звуков. Сопоставление слов, различающихся одним или несколькими звуками. Звуковой анализ слова, работа со звуко​выми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Количе​ство слогов в слове. Ударный слог.</w:t>
      </w:r>
    </w:p>
    <w:p w14:paraId="6F07553A" w14:textId="0F6494A7" w:rsidR="008D16FF" w:rsidRPr="00307B76" w:rsidRDefault="00FA2D41" w:rsidP="00A55D45">
      <w:pPr>
        <w:tabs>
          <w:tab w:val="left" w:pos="180"/>
        </w:tabs>
        <w:autoSpaceDE w:val="0"/>
        <w:autoSpaceDN w:val="0"/>
        <w:spacing w:before="190" w:after="0" w:line="281" w:lineRule="auto"/>
        <w:jc w:val="both"/>
        <w:rPr>
          <w:lang w:val="ru-RU"/>
        </w:rPr>
      </w:pPr>
      <w:r w:rsidRPr="00307B7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Графика 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Различение звука и буквы: буква как знак звука. Слоговой принцип русской графики. Буквы гласных как показатель твёр​дости — мягкости согласных звуков. Функции букв е, ё, ю, я. Мягкий знак как показатель мягкости предшествующего со​ гласного звука в конце слова. Последовательность букв в русском алфавите.</w:t>
      </w:r>
    </w:p>
    <w:p w14:paraId="075D7534" w14:textId="77777777" w:rsidR="008D16FF" w:rsidRPr="00307B76" w:rsidRDefault="00FA2D41" w:rsidP="00A55D45">
      <w:pPr>
        <w:tabs>
          <w:tab w:val="left" w:pos="180"/>
        </w:tabs>
        <w:autoSpaceDE w:val="0"/>
        <w:autoSpaceDN w:val="0"/>
        <w:spacing w:before="190" w:after="0" w:line="283" w:lineRule="auto"/>
        <w:jc w:val="both"/>
        <w:rPr>
          <w:lang w:val="ru-RU"/>
        </w:rPr>
      </w:pP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Чтение 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Слоговое чтение (ориентация на букву, обозначающую глас​ный звук).  Плавное слоговое чтение и чтение целыми словами со скоростью, соответствующей индивидуальному темпу. Чте​ние с </w:t>
      </w:r>
      <w:r w:rsidRPr="00307B76">
        <w:rPr>
          <w:lang w:val="ru-RU"/>
        </w:rPr>
        <w:br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интонациями и паузами в соответствии со знаками препи​нания. Осознанное чтение слов, </w:t>
      </w:r>
      <w:r w:rsidRPr="00307B76">
        <w:rPr>
          <w:lang w:val="ru-RU"/>
        </w:rPr>
        <w:br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словосочетаний, предложений. Выразительное чтение на материале небольших прозаических текстов и стихотворений. Орфоэпическое чтение (при переходе к чтению целыми слова​ми). Орфографическое чтение (проговаривание) как средство самоконтроля при письме под диктовку и при списывании.</w:t>
      </w:r>
    </w:p>
    <w:p w14:paraId="27660B5B" w14:textId="77777777" w:rsidR="008D16FF" w:rsidRPr="00307B76" w:rsidRDefault="00FA2D41" w:rsidP="00A55D45">
      <w:pPr>
        <w:tabs>
          <w:tab w:val="left" w:pos="180"/>
        </w:tabs>
        <w:autoSpaceDE w:val="0"/>
        <w:autoSpaceDN w:val="0"/>
        <w:spacing w:before="192" w:after="0" w:line="286" w:lineRule="auto"/>
        <w:ind w:right="144"/>
        <w:jc w:val="both"/>
        <w:rPr>
          <w:lang w:val="ru-RU"/>
        </w:rPr>
      </w:pP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Письмо 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Ориентация на пространстве листа в тетради и на простран​стве классной доски. Гигиенические требования, которые необ​ходимо соблюдать во время письма.Начертание письменных прописных и строчных букв. Пись​мо букв, буквосочетаний, слогов, слов, предложений с соблюде​нием </w:t>
      </w:r>
      <w:r w:rsidRPr="00307B76">
        <w:rPr>
          <w:lang w:val="ru-RU"/>
        </w:rPr>
        <w:br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гигиенических норм. Письмо разборчивым, аккуратным почерком. Письмо под диктовку слов и предложений, написа​ние которых не расходится с их произношением. Приёмы и последовательность правильного списывания текста. Функция небуквенных графических средств: пробела между словами, знака переноса.</w:t>
      </w:r>
    </w:p>
    <w:p w14:paraId="10CE7622" w14:textId="77777777" w:rsidR="008D16FF" w:rsidRPr="00307B76" w:rsidRDefault="00FA2D41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Орфография и пунктуация 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Правила правописания и их применение: раздельное написа​ние слов; обозначение гласных после шипящих в сочетаниях жи, ши (в положении под ударением), ча, ща, чу, щу; пропис​ная буква в начале предложения, в именах собственных (имена людей, клички животных); перенос слов по слогам без стечения согласных; знаки препинания в конце предложения.</w:t>
      </w:r>
    </w:p>
    <w:p w14:paraId="20A788F0" w14:textId="77777777" w:rsidR="00424B3C" w:rsidRDefault="00424B3C">
      <w:pPr>
        <w:autoSpaceDE w:val="0"/>
        <w:autoSpaceDN w:val="0"/>
        <w:spacing w:before="190" w:after="0" w:line="230" w:lineRule="auto"/>
        <w:ind w:left="180"/>
        <w:rPr>
          <w:rFonts w:ascii="Times New Roman" w:eastAsia="Times New Roman" w:hAnsi="Times New Roman"/>
          <w:b/>
          <w:color w:val="0F0F50"/>
          <w:sz w:val="24"/>
          <w:lang w:val="ru-RU"/>
        </w:rPr>
      </w:pPr>
    </w:p>
    <w:p w14:paraId="563D107D" w14:textId="77777777" w:rsidR="00424B3C" w:rsidRDefault="00424B3C">
      <w:pPr>
        <w:autoSpaceDE w:val="0"/>
        <w:autoSpaceDN w:val="0"/>
        <w:spacing w:before="190" w:after="0" w:line="230" w:lineRule="auto"/>
        <w:ind w:left="180"/>
        <w:rPr>
          <w:rFonts w:ascii="Times New Roman" w:eastAsia="Times New Roman" w:hAnsi="Times New Roman"/>
          <w:b/>
          <w:color w:val="0F0F50"/>
          <w:sz w:val="24"/>
          <w:lang w:val="ru-RU"/>
        </w:rPr>
      </w:pPr>
    </w:p>
    <w:p w14:paraId="5B96A22F" w14:textId="77777777" w:rsidR="008D16FF" w:rsidRDefault="00FA2D41" w:rsidP="00141825">
      <w:pPr>
        <w:autoSpaceDE w:val="0"/>
        <w:autoSpaceDN w:val="0"/>
        <w:spacing w:before="190" w:after="0" w:line="230" w:lineRule="auto"/>
        <w:ind w:left="180"/>
        <w:jc w:val="center"/>
        <w:rPr>
          <w:rFonts w:ascii="Times New Roman" w:eastAsia="Times New Roman" w:hAnsi="Times New Roman"/>
          <w:b/>
          <w:sz w:val="24"/>
          <w:lang w:val="ru-RU"/>
        </w:rPr>
      </w:pPr>
      <w:r w:rsidRPr="00141825">
        <w:rPr>
          <w:rFonts w:ascii="Times New Roman" w:eastAsia="Times New Roman" w:hAnsi="Times New Roman"/>
          <w:b/>
          <w:sz w:val="24"/>
          <w:lang w:val="ru-RU"/>
        </w:rPr>
        <w:lastRenderedPageBreak/>
        <w:t>СИСТЕМАТИЧЕСКИЙ КУРС</w:t>
      </w:r>
    </w:p>
    <w:p w14:paraId="6AC17047" w14:textId="77777777" w:rsidR="00A55D45" w:rsidRPr="00A55D45" w:rsidRDefault="00A55D45" w:rsidP="00A55D45">
      <w:pPr>
        <w:autoSpaceDE w:val="0"/>
        <w:autoSpaceDN w:val="0"/>
        <w:spacing w:before="190" w:after="0" w:line="230" w:lineRule="auto"/>
        <w:ind w:left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5D45">
        <w:rPr>
          <w:rFonts w:ascii="Times New Roman" w:hAnsi="Times New Roman" w:cs="Times New Roman"/>
          <w:sz w:val="28"/>
          <w:szCs w:val="28"/>
          <w:lang w:val="ru-RU"/>
        </w:rPr>
        <w:t xml:space="preserve">Общие сведения о языке </w:t>
      </w:r>
    </w:p>
    <w:p w14:paraId="19FD4756" w14:textId="77777777" w:rsidR="00A55D45" w:rsidRPr="00A55D45" w:rsidRDefault="00A55D45" w:rsidP="00A55D45">
      <w:pPr>
        <w:autoSpaceDE w:val="0"/>
        <w:autoSpaceDN w:val="0"/>
        <w:spacing w:before="190" w:after="0" w:line="230" w:lineRule="auto"/>
        <w:ind w:left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5D45">
        <w:rPr>
          <w:rFonts w:ascii="Times New Roman" w:hAnsi="Times New Roman" w:cs="Times New Roman"/>
          <w:sz w:val="28"/>
          <w:szCs w:val="28"/>
          <w:lang w:val="ru-RU"/>
        </w:rPr>
        <w:t>Язык как основное средство человеческого общения.  Цели и ситуации общения.</w:t>
      </w:r>
    </w:p>
    <w:p w14:paraId="24A6652B" w14:textId="77777777" w:rsidR="00A55D45" w:rsidRPr="00A55D45" w:rsidRDefault="00A55D45" w:rsidP="00A55D45">
      <w:pPr>
        <w:autoSpaceDE w:val="0"/>
        <w:autoSpaceDN w:val="0"/>
        <w:spacing w:before="190" w:after="0" w:line="230" w:lineRule="auto"/>
        <w:ind w:left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5D45">
        <w:rPr>
          <w:rFonts w:ascii="Times New Roman" w:hAnsi="Times New Roman" w:cs="Times New Roman"/>
          <w:sz w:val="28"/>
          <w:szCs w:val="28"/>
          <w:lang w:val="ru-RU"/>
        </w:rPr>
        <w:tab/>
        <w:t xml:space="preserve">Фонетика </w:t>
      </w:r>
    </w:p>
    <w:p w14:paraId="1E83DB92" w14:textId="77777777" w:rsidR="00A55D45" w:rsidRPr="00A55D45" w:rsidRDefault="00A55D45" w:rsidP="00A55D45">
      <w:pPr>
        <w:autoSpaceDE w:val="0"/>
        <w:autoSpaceDN w:val="0"/>
        <w:spacing w:before="190" w:after="0" w:line="230" w:lineRule="auto"/>
        <w:ind w:left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5D45">
        <w:rPr>
          <w:rFonts w:ascii="Times New Roman" w:hAnsi="Times New Roman" w:cs="Times New Roman"/>
          <w:sz w:val="28"/>
          <w:szCs w:val="28"/>
          <w:lang w:val="ru-RU"/>
        </w:rPr>
        <w:tab/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 Слог. Количество слогов в слове. Ударный слог. Деление слов на слоги (простые случаи, без стечения согласных).</w:t>
      </w:r>
    </w:p>
    <w:p w14:paraId="438B2550" w14:textId="77777777" w:rsidR="00A55D45" w:rsidRPr="00A55D45" w:rsidRDefault="00A55D45" w:rsidP="00A55D45">
      <w:pPr>
        <w:autoSpaceDE w:val="0"/>
        <w:autoSpaceDN w:val="0"/>
        <w:spacing w:before="190" w:after="0" w:line="230" w:lineRule="auto"/>
        <w:ind w:left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5D45">
        <w:rPr>
          <w:rFonts w:ascii="Times New Roman" w:hAnsi="Times New Roman" w:cs="Times New Roman"/>
          <w:sz w:val="28"/>
          <w:szCs w:val="28"/>
          <w:lang w:val="ru-RU"/>
        </w:rPr>
        <w:tab/>
        <w:t xml:space="preserve">Графика </w:t>
      </w:r>
    </w:p>
    <w:p w14:paraId="4C234D85" w14:textId="77777777" w:rsidR="00A55D45" w:rsidRPr="00A55D45" w:rsidRDefault="00A55D45" w:rsidP="00A55D45">
      <w:pPr>
        <w:autoSpaceDE w:val="0"/>
        <w:autoSpaceDN w:val="0"/>
        <w:spacing w:before="190" w:after="0" w:line="230" w:lineRule="auto"/>
        <w:ind w:left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5D45">
        <w:rPr>
          <w:rFonts w:ascii="Times New Roman" w:hAnsi="Times New Roman" w:cs="Times New Roman"/>
          <w:sz w:val="28"/>
          <w:szCs w:val="28"/>
          <w:lang w:val="ru-RU"/>
        </w:rPr>
        <w:tab/>
        <w:t xml:space="preserve">Звук и буква. Различение звуков и букв. Обозначение на письме твёрдости согласных звуков </w:t>
      </w:r>
      <w:proofErr w:type="gramStart"/>
      <w:r w:rsidRPr="00A55D45">
        <w:rPr>
          <w:rFonts w:ascii="Times New Roman" w:hAnsi="Times New Roman" w:cs="Times New Roman"/>
          <w:sz w:val="28"/>
          <w:szCs w:val="28"/>
          <w:lang w:val="ru-RU"/>
        </w:rPr>
        <w:t>буквами</w:t>
      </w:r>
      <w:proofErr w:type="gramEnd"/>
      <w:r w:rsidRPr="00A55D45">
        <w:rPr>
          <w:rFonts w:ascii="Times New Roman" w:hAnsi="Times New Roman" w:cs="Times New Roman"/>
          <w:sz w:val="28"/>
          <w:szCs w:val="28"/>
          <w:lang w:val="ru-RU"/>
        </w:rPr>
        <w:t xml:space="preserve">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 Установление соотношения звукового и буквенного состава слова в словах типа стол, конь. Небуквенные графические средства: пробел между словами, знак переноса. Русский алфавит: правильное название букв, их последовательность. Использование алфавита для </w:t>
      </w:r>
    </w:p>
    <w:p w14:paraId="0161D0E5" w14:textId="77777777" w:rsidR="00A55D45" w:rsidRPr="00A55D45" w:rsidRDefault="00A55D45" w:rsidP="00A55D45">
      <w:pPr>
        <w:autoSpaceDE w:val="0"/>
        <w:autoSpaceDN w:val="0"/>
        <w:spacing w:before="190" w:after="0" w:line="230" w:lineRule="auto"/>
        <w:ind w:left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5D45">
        <w:rPr>
          <w:rFonts w:ascii="Times New Roman" w:hAnsi="Times New Roman" w:cs="Times New Roman"/>
          <w:sz w:val="28"/>
          <w:szCs w:val="28"/>
          <w:lang w:val="ru-RU"/>
        </w:rPr>
        <w:t>упорядочения списка слов.</w:t>
      </w:r>
    </w:p>
    <w:p w14:paraId="2097920C" w14:textId="77777777" w:rsidR="00A55D45" w:rsidRPr="00A55D45" w:rsidRDefault="00A55D45" w:rsidP="00A55D45">
      <w:pPr>
        <w:autoSpaceDE w:val="0"/>
        <w:autoSpaceDN w:val="0"/>
        <w:spacing w:before="190" w:after="0" w:line="230" w:lineRule="auto"/>
        <w:ind w:left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5D45">
        <w:rPr>
          <w:rFonts w:ascii="Times New Roman" w:hAnsi="Times New Roman" w:cs="Times New Roman"/>
          <w:sz w:val="28"/>
          <w:szCs w:val="28"/>
          <w:lang w:val="ru-RU"/>
        </w:rPr>
        <w:tab/>
        <w:t xml:space="preserve">Орфоэпия </w:t>
      </w:r>
    </w:p>
    <w:p w14:paraId="71CA9A51" w14:textId="77777777" w:rsidR="00A55D45" w:rsidRPr="00A55D45" w:rsidRDefault="00A55D45" w:rsidP="00A55D45">
      <w:pPr>
        <w:autoSpaceDE w:val="0"/>
        <w:autoSpaceDN w:val="0"/>
        <w:spacing w:before="190" w:after="0" w:line="230" w:lineRule="auto"/>
        <w:ind w:left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5D45">
        <w:rPr>
          <w:rFonts w:ascii="Times New Roman" w:hAnsi="Times New Roman" w:cs="Times New Roman"/>
          <w:sz w:val="28"/>
          <w:szCs w:val="28"/>
          <w:lang w:val="ru-RU"/>
        </w:rPr>
        <w:tab/>
        <w:t xml:space="preserve">Произношение звуков и сочетаний звуков, ударение в словах в соответствии с нормами </w:t>
      </w:r>
    </w:p>
    <w:p w14:paraId="048F1778" w14:textId="77777777" w:rsidR="00A55D45" w:rsidRPr="00A55D45" w:rsidRDefault="00A55D45" w:rsidP="00A55D45">
      <w:pPr>
        <w:autoSpaceDE w:val="0"/>
        <w:autoSpaceDN w:val="0"/>
        <w:spacing w:before="190" w:after="0" w:line="230" w:lineRule="auto"/>
        <w:ind w:left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5D45">
        <w:rPr>
          <w:rFonts w:ascii="Times New Roman" w:hAnsi="Times New Roman" w:cs="Times New Roman"/>
          <w:sz w:val="28"/>
          <w:szCs w:val="28"/>
          <w:lang w:val="ru-RU"/>
        </w:rPr>
        <w:t xml:space="preserve">современного русского литературного языка (на ограниченном перечне слов, отрабатываемом в </w:t>
      </w:r>
      <w:proofErr w:type="gramStart"/>
      <w:r w:rsidRPr="00A55D45">
        <w:rPr>
          <w:rFonts w:ascii="Times New Roman" w:hAnsi="Times New Roman" w:cs="Times New Roman"/>
          <w:sz w:val="28"/>
          <w:szCs w:val="28"/>
          <w:lang w:val="ru-RU"/>
        </w:rPr>
        <w:t>учеб</w:t>
      </w:r>
      <w:r w:rsidRPr="00A55D45">
        <w:rPr>
          <w:rFonts w:ascii="Cambria Math" w:hAnsi="Cambria Math" w:cs="Cambria Math"/>
          <w:sz w:val="28"/>
          <w:szCs w:val="28"/>
          <w:lang w:val="ru-RU"/>
        </w:rPr>
        <w:t>‐</w:t>
      </w:r>
      <w:r w:rsidRPr="00A55D45">
        <w:rPr>
          <w:rFonts w:ascii="Times New Roman" w:hAnsi="Times New Roman" w:cs="Times New Roman"/>
          <w:sz w:val="28"/>
          <w:szCs w:val="28"/>
          <w:lang w:val="ru-RU"/>
        </w:rPr>
        <w:t>нике</w:t>
      </w:r>
      <w:proofErr w:type="gramEnd"/>
      <w:r w:rsidRPr="00A55D45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14:paraId="00840009" w14:textId="77777777" w:rsidR="00A55D45" w:rsidRPr="00A55D45" w:rsidRDefault="00A55D45" w:rsidP="00A55D45">
      <w:pPr>
        <w:autoSpaceDE w:val="0"/>
        <w:autoSpaceDN w:val="0"/>
        <w:spacing w:before="190" w:after="0" w:line="230" w:lineRule="auto"/>
        <w:ind w:left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5D45">
        <w:rPr>
          <w:rFonts w:ascii="Times New Roman" w:hAnsi="Times New Roman" w:cs="Times New Roman"/>
          <w:sz w:val="28"/>
          <w:szCs w:val="28"/>
          <w:lang w:val="ru-RU"/>
        </w:rPr>
        <w:tab/>
        <w:t xml:space="preserve">Лексика </w:t>
      </w:r>
    </w:p>
    <w:p w14:paraId="6301F78A" w14:textId="77777777" w:rsidR="00A55D45" w:rsidRPr="00A55D45" w:rsidRDefault="00A55D45" w:rsidP="00A55D45">
      <w:pPr>
        <w:autoSpaceDE w:val="0"/>
        <w:autoSpaceDN w:val="0"/>
        <w:spacing w:before="190" w:after="0" w:line="230" w:lineRule="auto"/>
        <w:ind w:left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5D45">
        <w:rPr>
          <w:rFonts w:ascii="Times New Roman" w:hAnsi="Times New Roman" w:cs="Times New Roman"/>
          <w:sz w:val="28"/>
          <w:szCs w:val="28"/>
          <w:lang w:val="ru-RU"/>
        </w:rPr>
        <w:tab/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 w14:paraId="5D8251A8" w14:textId="77777777" w:rsidR="00A55D45" w:rsidRPr="00A55D45" w:rsidRDefault="00A55D45" w:rsidP="00A55D45">
      <w:pPr>
        <w:autoSpaceDE w:val="0"/>
        <w:autoSpaceDN w:val="0"/>
        <w:spacing w:before="190" w:after="0" w:line="230" w:lineRule="auto"/>
        <w:ind w:left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5D45">
        <w:rPr>
          <w:rFonts w:ascii="Times New Roman" w:hAnsi="Times New Roman" w:cs="Times New Roman"/>
          <w:sz w:val="28"/>
          <w:szCs w:val="28"/>
          <w:lang w:val="ru-RU"/>
        </w:rPr>
        <w:tab/>
        <w:t xml:space="preserve">Синтаксис </w:t>
      </w:r>
    </w:p>
    <w:p w14:paraId="6B838E3E" w14:textId="77777777" w:rsidR="00A55D45" w:rsidRPr="00A55D45" w:rsidRDefault="00A55D45" w:rsidP="00A55D45">
      <w:pPr>
        <w:autoSpaceDE w:val="0"/>
        <w:autoSpaceDN w:val="0"/>
        <w:spacing w:before="190" w:after="0" w:line="230" w:lineRule="auto"/>
        <w:ind w:left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5D45">
        <w:rPr>
          <w:rFonts w:ascii="Times New Roman" w:hAnsi="Times New Roman" w:cs="Times New Roman"/>
          <w:sz w:val="28"/>
          <w:szCs w:val="28"/>
          <w:lang w:val="ru-RU"/>
        </w:rPr>
        <w:tab/>
        <w:t>Предложение как единица языка (ознакомление). 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30F4D62A" w14:textId="77777777" w:rsidR="00A55D45" w:rsidRPr="00A55D45" w:rsidRDefault="00A55D45" w:rsidP="00A55D45">
      <w:pPr>
        <w:autoSpaceDE w:val="0"/>
        <w:autoSpaceDN w:val="0"/>
        <w:spacing w:before="190" w:after="0" w:line="230" w:lineRule="auto"/>
        <w:ind w:left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5D45">
        <w:rPr>
          <w:rFonts w:ascii="Times New Roman" w:hAnsi="Times New Roman" w:cs="Times New Roman"/>
          <w:sz w:val="28"/>
          <w:szCs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14:paraId="3BC8C3A1" w14:textId="77777777" w:rsidR="00A55D45" w:rsidRPr="00A55D45" w:rsidRDefault="00A55D45" w:rsidP="00A55D45">
      <w:pPr>
        <w:autoSpaceDE w:val="0"/>
        <w:autoSpaceDN w:val="0"/>
        <w:spacing w:before="190" w:after="0" w:line="230" w:lineRule="auto"/>
        <w:ind w:left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5D45">
        <w:rPr>
          <w:rFonts w:ascii="Times New Roman" w:hAnsi="Times New Roman" w:cs="Times New Roman"/>
          <w:sz w:val="28"/>
          <w:szCs w:val="28"/>
          <w:lang w:val="ru-RU"/>
        </w:rPr>
        <w:t xml:space="preserve">Орфография и пунктуация </w:t>
      </w:r>
    </w:p>
    <w:p w14:paraId="2005BE13" w14:textId="77777777" w:rsidR="00A55D45" w:rsidRPr="00A55D45" w:rsidRDefault="00A55D45" w:rsidP="00A55D45">
      <w:pPr>
        <w:autoSpaceDE w:val="0"/>
        <w:autoSpaceDN w:val="0"/>
        <w:spacing w:before="190" w:after="0" w:line="230" w:lineRule="auto"/>
        <w:ind w:left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5D45">
        <w:rPr>
          <w:rFonts w:ascii="Times New Roman" w:hAnsi="Times New Roman" w:cs="Times New Roman"/>
          <w:sz w:val="28"/>
          <w:szCs w:val="28"/>
          <w:lang w:val="ru-RU"/>
        </w:rPr>
        <w:t>Правила правописания и их применение:</w:t>
      </w:r>
    </w:p>
    <w:p w14:paraId="1759966D" w14:textId="64FB08A0" w:rsidR="00A55D45" w:rsidRPr="00A55D45" w:rsidRDefault="00A55D45" w:rsidP="00A55D45">
      <w:pPr>
        <w:autoSpaceDE w:val="0"/>
        <w:autoSpaceDN w:val="0"/>
        <w:spacing w:before="190" w:after="0" w:line="230" w:lineRule="auto"/>
        <w:ind w:left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— </w:t>
      </w:r>
      <w:r w:rsidRPr="00A55D45">
        <w:rPr>
          <w:rFonts w:ascii="Times New Roman" w:hAnsi="Times New Roman" w:cs="Times New Roman"/>
          <w:sz w:val="28"/>
          <w:szCs w:val="28"/>
          <w:lang w:val="ru-RU"/>
        </w:rPr>
        <w:t>раздельное написание слов в предложении;</w:t>
      </w:r>
    </w:p>
    <w:p w14:paraId="62EC9DED" w14:textId="0558BF3C" w:rsidR="00A55D45" w:rsidRPr="00A55D45" w:rsidRDefault="00A55D45" w:rsidP="00A55D45">
      <w:pPr>
        <w:autoSpaceDE w:val="0"/>
        <w:autoSpaceDN w:val="0"/>
        <w:spacing w:before="190" w:after="0" w:line="230" w:lineRule="auto"/>
        <w:ind w:left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—</w:t>
      </w:r>
      <w:r w:rsidRPr="00A55D45">
        <w:rPr>
          <w:rFonts w:ascii="Times New Roman" w:hAnsi="Times New Roman" w:cs="Times New Roman"/>
          <w:sz w:val="28"/>
          <w:szCs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14:paraId="2A736E22" w14:textId="61296789" w:rsidR="00A55D45" w:rsidRPr="00A55D45" w:rsidRDefault="00A55D45" w:rsidP="00A55D45">
      <w:pPr>
        <w:autoSpaceDE w:val="0"/>
        <w:autoSpaceDN w:val="0"/>
        <w:spacing w:before="190" w:after="0" w:line="230" w:lineRule="auto"/>
        <w:ind w:left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—</w:t>
      </w:r>
      <w:r w:rsidRPr="00A55D45">
        <w:rPr>
          <w:rFonts w:ascii="Times New Roman" w:hAnsi="Times New Roman" w:cs="Times New Roman"/>
          <w:sz w:val="28"/>
          <w:szCs w:val="28"/>
          <w:lang w:val="ru-RU"/>
        </w:rPr>
        <w:t>перенос слов (без учёта морфемного членения слова);</w:t>
      </w:r>
    </w:p>
    <w:p w14:paraId="2954CA72" w14:textId="089A3ED1" w:rsidR="00A55D45" w:rsidRPr="00A55D45" w:rsidRDefault="00A55D45" w:rsidP="00A55D45">
      <w:pPr>
        <w:autoSpaceDE w:val="0"/>
        <w:autoSpaceDN w:val="0"/>
        <w:spacing w:before="190" w:after="0" w:line="230" w:lineRule="auto"/>
        <w:ind w:left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— </w:t>
      </w:r>
      <w:r w:rsidRPr="00A55D45">
        <w:rPr>
          <w:rFonts w:ascii="Times New Roman" w:hAnsi="Times New Roman" w:cs="Times New Roman"/>
          <w:sz w:val="28"/>
          <w:szCs w:val="28"/>
          <w:lang w:val="ru-RU"/>
        </w:rPr>
        <w:t>гласные после шипящих в сочетаниях жи, ши (в положении под ударением), ча, ща, чу, щу;</w:t>
      </w:r>
    </w:p>
    <w:p w14:paraId="34E744D1" w14:textId="586589B7" w:rsidR="00A55D45" w:rsidRPr="00A55D45" w:rsidRDefault="00A55D45" w:rsidP="00A55D45">
      <w:pPr>
        <w:autoSpaceDE w:val="0"/>
        <w:autoSpaceDN w:val="0"/>
        <w:spacing w:before="190" w:after="0" w:line="230" w:lineRule="auto"/>
        <w:ind w:left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— </w:t>
      </w:r>
      <w:r w:rsidRPr="00A55D45">
        <w:rPr>
          <w:rFonts w:ascii="Times New Roman" w:hAnsi="Times New Roman" w:cs="Times New Roman"/>
          <w:sz w:val="28"/>
          <w:szCs w:val="28"/>
          <w:lang w:val="ru-RU"/>
        </w:rPr>
        <w:t>сочетания чк, чн;</w:t>
      </w:r>
    </w:p>
    <w:p w14:paraId="2747D1C1" w14:textId="301DC09D" w:rsidR="00A55D45" w:rsidRPr="00A55D45" w:rsidRDefault="00A55D45" w:rsidP="00A55D45">
      <w:pPr>
        <w:autoSpaceDE w:val="0"/>
        <w:autoSpaceDN w:val="0"/>
        <w:spacing w:before="190" w:after="0" w:line="230" w:lineRule="auto"/>
        <w:ind w:left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— </w:t>
      </w:r>
      <w:r w:rsidRPr="00A55D45">
        <w:rPr>
          <w:rFonts w:ascii="Times New Roman" w:hAnsi="Times New Roman" w:cs="Times New Roman"/>
          <w:sz w:val="28"/>
          <w:szCs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14:paraId="0946AC10" w14:textId="79542CE3" w:rsidR="00A55D45" w:rsidRPr="00A55D45" w:rsidRDefault="00A55D45" w:rsidP="00A55D45">
      <w:pPr>
        <w:autoSpaceDE w:val="0"/>
        <w:autoSpaceDN w:val="0"/>
        <w:spacing w:before="190" w:after="0" w:line="230" w:lineRule="auto"/>
        <w:ind w:left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— </w:t>
      </w:r>
      <w:r w:rsidRPr="00A55D45">
        <w:rPr>
          <w:rFonts w:ascii="Times New Roman" w:hAnsi="Times New Roman" w:cs="Times New Roman"/>
          <w:sz w:val="28"/>
          <w:szCs w:val="28"/>
          <w:lang w:val="ru-RU"/>
        </w:rPr>
        <w:t>знаки препинания в конце предложения: точка, вопросительный и восклицательный знаки. Алгоритм списывания текста.</w:t>
      </w:r>
    </w:p>
    <w:p w14:paraId="77439835" w14:textId="77777777" w:rsidR="00A55D45" w:rsidRPr="00A55D45" w:rsidRDefault="00A55D45" w:rsidP="00A55D45">
      <w:pPr>
        <w:autoSpaceDE w:val="0"/>
        <w:autoSpaceDN w:val="0"/>
        <w:spacing w:before="190" w:after="0" w:line="230" w:lineRule="auto"/>
        <w:ind w:left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5D45">
        <w:rPr>
          <w:rFonts w:ascii="Times New Roman" w:hAnsi="Times New Roman" w:cs="Times New Roman"/>
          <w:sz w:val="28"/>
          <w:szCs w:val="28"/>
          <w:lang w:val="ru-RU"/>
        </w:rPr>
        <w:tab/>
        <w:t xml:space="preserve">Развитие речи </w:t>
      </w:r>
    </w:p>
    <w:p w14:paraId="77332482" w14:textId="77777777" w:rsidR="00A55D45" w:rsidRPr="00A55D45" w:rsidRDefault="00A55D45" w:rsidP="00A55D45">
      <w:pPr>
        <w:autoSpaceDE w:val="0"/>
        <w:autoSpaceDN w:val="0"/>
        <w:spacing w:before="190" w:after="0" w:line="230" w:lineRule="auto"/>
        <w:ind w:left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5D45">
        <w:rPr>
          <w:rFonts w:ascii="Times New Roman" w:hAnsi="Times New Roman" w:cs="Times New Roman"/>
          <w:sz w:val="28"/>
          <w:szCs w:val="28"/>
          <w:lang w:val="ru-RU"/>
        </w:rPr>
        <w:tab/>
        <w:t>Речь как основная форма общения между людьми. Текст как единица речи (ознакомление). Ситуация общения: цель общения, с кем и где происходит общение. Ситуации устного общения</w:t>
      </w:r>
    </w:p>
    <w:p w14:paraId="000C87CA" w14:textId="77777777" w:rsidR="00A55D45" w:rsidRPr="00A55D45" w:rsidRDefault="00A55D45" w:rsidP="00A55D45">
      <w:pPr>
        <w:autoSpaceDE w:val="0"/>
        <w:autoSpaceDN w:val="0"/>
        <w:spacing w:before="190" w:after="0" w:line="230" w:lineRule="auto"/>
        <w:ind w:left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5D4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7BC20DE5" w14:textId="77777777" w:rsidR="00A55D45" w:rsidRPr="00A55D45" w:rsidRDefault="00A55D45" w:rsidP="00A55D45">
      <w:pPr>
        <w:autoSpaceDE w:val="0"/>
        <w:autoSpaceDN w:val="0"/>
        <w:spacing w:before="190" w:after="0" w:line="230" w:lineRule="auto"/>
        <w:ind w:left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CD8C8E1" w14:textId="0C75CB1D" w:rsidR="008D16FF" w:rsidRPr="00A55D45" w:rsidRDefault="00A55D45" w:rsidP="00A55D45">
      <w:pPr>
        <w:autoSpaceDE w:val="0"/>
        <w:autoSpaceDN w:val="0"/>
        <w:spacing w:before="190" w:after="0" w:line="230" w:lineRule="auto"/>
        <w:ind w:left="180"/>
        <w:jc w:val="both"/>
        <w:rPr>
          <w:rFonts w:ascii="Times New Roman" w:hAnsi="Times New Roman" w:cs="Times New Roman"/>
          <w:sz w:val="28"/>
          <w:szCs w:val="28"/>
          <w:lang w:val="ru-RU"/>
        </w:rPr>
        <w:sectPr w:rsidR="008D16FF" w:rsidRPr="00A55D45">
          <w:pgSz w:w="11900" w:h="16840"/>
          <w:pgMar w:top="298" w:right="650" w:bottom="310" w:left="666" w:header="720" w:footer="720" w:gutter="0"/>
          <w:cols w:space="720" w:equalWidth="0">
            <w:col w:w="10584" w:space="0"/>
          </w:cols>
          <w:docGrid w:linePitch="360"/>
        </w:sectPr>
      </w:pPr>
      <w:r w:rsidRPr="00A55D45">
        <w:rPr>
          <w:rFonts w:ascii="Times New Roman" w:hAnsi="Times New Roman" w:cs="Times New Roman"/>
          <w:sz w:val="28"/>
          <w:szCs w:val="28"/>
          <w:lang w:val="ru-RU"/>
        </w:rPr>
        <w:t>(чтение диалогов по ролям, просмотр видеоматериалов, прослушивание аудиозаписи). 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3DE2709B" w14:textId="77777777" w:rsidR="008D16FF" w:rsidRPr="00307B76" w:rsidRDefault="008D16FF">
      <w:pPr>
        <w:rPr>
          <w:lang w:val="ru-RU"/>
        </w:rPr>
        <w:sectPr w:rsidR="008D16FF" w:rsidRPr="00307B76">
          <w:pgSz w:w="11900" w:h="16840"/>
          <w:pgMar w:top="286" w:right="1238" w:bottom="1440" w:left="666" w:header="720" w:footer="720" w:gutter="0"/>
          <w:cols w:space="720" w:equalWidth="0">
            <w:col w:w="9996" w:space="0"/>
          </w:cols>
          <w:docGrid w:linePitch="360"/>
        </w:sectPr>
      </w:pPr>
    </w:p>
    <w:p w14:paraId="3306CF3D" w14:textId="77777777" w:rsidR="008D16FF" w:rsidRPr="00307B76" w:rsidRDefault="008D16FF">
      <w:pPr>
        <w:autoSpaceDE w:val="0"/>
        <w:autoSpaceDN w:val="0"/>
        <w:spacing w:after="78" w:line="220" w:lineRule="exact"/>
        <w:rPr>
          <w:lang w:val="ru-RU"/>
        </w:rPr>
      </w:pPr>
    </w:p>
    <w:p w14:paraId="27492457" w14:textId="77777777" w:rsidR="008D16FF" w:rsidRPr="00307B76" w:rsidRDefault="00FA2D41" w:rsidP="00424B3C">
      <w:pPr>
        <w:autoSpaceDE w:val="0"/>
        <w:autoSpaceDN w:val="0"/>
        <w:spacing w:after="0" w:line="230" w:lineRule="auto"/>
        <w:jc w:val="center"/>
        <w:rPr>
          <w:lang w:val="ru-RU"/>
        </w:rPr>
      </w:pPr>
      <w:r w:rsidRPr="00307B76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14:paraId="3C03D487" w14:textId="77777777" w:rsidR="008D16FF" w:rsidRPr="00307B76" w:rsidRDefault="00FA2D41">
      <w:pPr>
        <w:tabs>
          <w:tab w:val="left" w:pos="180"/>
        </w:tabs>
        <w:autoSpaceDE w:val="0"/>
        <w:autoSpaceDN w:val="0"/>
        <w:spacing w:before="346" w:after="0" w:line="262" w:lineRule="auto"/>
        <w:ind w:right="864"/>
        <w:rPr>
          <w:lang w:val="ru-RU"/>
        </w:rPr>
      </w:pP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Изучение русского языка в 1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79FD1E59" w14:textId="77777777" w:rsidR="008D16FF" w:rsidRPr="00307B76" w:rsidRDefault="00FA2D41" w:rsidP="00424B3C">
      <w:pPr>
        <w:autoSpaceDE w:val="0"/>
        <w:autoSpaceDN w:val="0"/>
        <w:spacing w:before="382" w:after="0" w:line="230" w:lineRule="auto"/>
        <w:jc w:val="center"/>
        <w:rPr>
          <w:lang w:val="ru-RU"/>
        </w:rPr>
      </w:pPr>
      <w:r w:rsidRPr="00307B76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14:paraId="7E823E54" w14:textId="7FAE792D" w:rsidR="008D16FF" w:rsidRPr="00307B76" w:rsidRDefault="00FA2D41" w:rsidP="00424B3C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«Русский язык» в начальной школе у обучающегося будут сформированы следующие личностные новообразования 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гражданско-патриотического воспитания: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осознание своей этнокультурной и российской граждан​ской идентичности, понимание роли русского языка как государственного языка Российской Федерации и языка межнацио​нального общения народов России;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сопричастность к прошлому, настоящему и будущему сво​ей страны и родного края, в том числе через обсуждение ситуаций при работе с художественными произведениями;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уважение к своему и другим народам, формируемое в том числе на основе примеров из художественных произведений;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первоначальные представления о человеке как члене об​щества, о правах и ответственности, уважении и достоинстве человека, о нравственно​этических нормах поведения и прави​лах </w:t>
      </w:r>
      <w:r w:rsidRPr="00307B76">
        <w:rPr>
          <w:lang w:val="ru-RU"/>
        </w:rPr>
        <w:br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межличностных отношений, в том числе отражённых в художественных произведениях; 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духовно-нравственного воспитания: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признание индивидуальности каждого человека с опорой на собственный жизненный и читательский опыт;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проявление сопереживания, уважения и доброжелатель​ ности, в том числе с использованием адекватных языковых средств для выражения своего состояния и чувств;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неприятие любых форм поведения, направленных на причинение физического  и  морального вреда  другим  людям (в том числе связанного с использованием недопустимых средств языка); </w:t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эстетического воспитания: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стремление к самовыражению в разных видах художе​ственной деятельности, в том числе в искусстве слова; осозна​ние важности русского языка как средства общения и самовы​ражения; </w:t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—   бережное отношение к физическому и психическому здо​ровью, проявляющееся в выборе приемлемых способов речевого самовыражения и соблюдении норм речевого этикета и пра​вил общения; 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трудового воспитания: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трудо​вой деятельности, интерес к различным профессиям, возника​ющий при обсуждении примеров из художественных произве​дений; 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экологического воспитания:</w:t>
      </w:r>
    </w:p>
    <w:p w14:paraId="659E2269" w14:textId="77777777" w:rsidR="008D16FF" w:rsidRPr="00307B76" w:rsidRDefault="008D16FF">
      <w:pPr>
        <w:rPr>
          <w:lang w:val="ru-RU"/>
        </w:rPr>
        <w:sectPr w:rsidR="008D16FF" w:rsidRPr="00307B76">
          <w:pgSz w:w="11900" w:h="16840"/>
          <w:pgMar w:top="298" w:right="650" w:bottom="42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7E9B06C2" w14:textId="77777777" w:rsidR="008D16FF" w:rsidRPr="00307B76" w:rsidRDefault="008D16FF">
      <w:pPr>
        <w:autoSpaceDE w:val="0"/>
        <w:autoSpaceDN w:val="0"/>
        <w:spacing w:after="78" w:line="220" w:lineRule="exact"/>
        <w:rPr>
          <w:lang w:val="ru-RU"/>
        </w:rPr>
      </w:pPr>
    </w:p>
    <w:p w14:paraId="1C5F40E8" w14:textId="77777777" w:rsidR="008D16FF" w:rsidRPr="00307B76" w:rsidRDefault="00FA2D41">
      <w:pPr>
        <w:tabs>
          <w:tab w:val="left" w:pos="180"/>
        </w:tabs>
        <w:autoSpaceDE w:val="0"/>
        <w:autoSpaceDN w:val="0"/>
        <w:spacing w:after="0" w:line="286" w:lineRule="auto"/>
        <w:ind w:right="144"/>
        <w:rPr>
          <w:lang w:val="ru-RU"/>
        </w:rPr>
      </w:pP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бережное отношение к природе, формируемое в процессе работы с текстами;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неприятие действий, приносящих ей вред; 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актив​ность и </w:t>
      </w:r>
      <w:r w:rsidRPr="00307B76">
        <w:rPr>
          <w:lang w:val="ru-RU"/>
        </w:rPr>
        <w:br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самостоятельность в его познании.</w:t>
      </w:r>
    </w:p>
    <w:p w14:paraId="0D49C4A6" w14:textId="77777777" w:rsidR="008D16FF" w:rsidRPr="00307B76" w:rsidRDefault="00FA2D41">
      <w:pPr>
        <w:autoSpaceDE w:val="0"/>
        <w:autoSpaceDN w:val="0"/>
        <w:spacing w:before="262" w:after="0" w:line="230" w:lineRule="auto"/>
        <w:rPr>
          <w:lang w:val="ru-RU"/>
        </w:rPr>
      </w:pPr>
      <w:r w:rsidRPr="00307B76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14:paraId="6209C8E7" w14:textId="77777777" w:rsidR="008D16FF" w:rsidRPr="00307B76" w:rsidRDefault="00FA2D41">
      <w:pPr>
        <w:tabs>
          <w:tab w:val="left" w:pos="180"/>
        </w:tabs>
        <w:autoSpaceDE w:val="0"/>
        <w:autoSpaceDN w:val="0"/>
        <w:spacing w:before="168" w:after="0" w:line="262" w:lineRule="auto"/>
        <w:ind w:right="864"/>
        <w:rPr>
          <w:lang w:val="ru-RU"/>
        </w:rPr>
      </w:pP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«Русский язык» в начальной школе у обучающегося будут сформированы следующие </w:t>
      </w:r>
      <w:r w:rsidRPr="00307B7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познавательные 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универсальные учебные действия.</w:t>
      </w:r>
    </w:p>
    <w:p w14:paraId="2C6D3364" w14:textId="77777777" w:rsidR="008D16FF" w:rsidRPr="00307B76" w:rsidRDefault="00FA2D41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логические действия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грамматиче​ский признак, лексическое значение и др.); устанавливать аналогии языковых единиц;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объединять объекты (языковые единицы) по определённо​му признаку;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находить в языковом материале закономерности и проти​воречия на основе предложенного учителем алгоритма наблюдения; анализировать алгоритм действий при работе с языко​выми единицами, самостоятельно выделять учебные операции при анализе языковых единиц;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выявлять недостаток информации для решения учебной и практической задачи на основе предложенного алгоритма, фор​мулировать запрос на дополнительную информацию;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устанавливать причинно​следственные связи в ситуациях наблюдения за языковым материалом, делать выводы.</w:t>
      </w:r>
    </w:p>
    <w:p w14:paraId="74594543" w14:textId="77777777" w:rsidR="008D16FF" w:rsidRPr="00307B76" w:rsidRDefault="00FA2D41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исследовательские действия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с помощью учителя формулировать цель, планировать из​менения языкового объекта, речевой ситуации;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сравнивать несколько вариантов выполнения задания, выбирать наиболее подходящий (на основе предложенных критериев);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проводить по предложенному плану несложное лингви​стическое мини-​исследование, </w:t>
      </w:r>
      <w:r w:rsidRPr="00307B76">
        <w:rPr>
          <w:lang w:val="ru-RU"/>
        </w:rPr>
        <w:br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выполнять по предложенному плану проектное задание;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формулировать выводы и подкреплять их доказательства​ми на основе результатов </w:t>
      </w:r>
      <w:r w:rsidRPr="00307B76">
        <w:rPr>
          <w:lang w:val="ru-RU"/>
        </w:rPr>
        <w:br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прогнозировать возможное развитие процессов, событий и их последствия в аналогичных или сходных ситуациях.</w:t>
      </w:r>
    </w:p>
    <w:p w14:paraId="1FC3158D" w14:textId="77777777" w:rsidR="008D16FF" w:rsidRPr="00307B76" w:rsidRDefault="00FA2D41">
      <w:pPr>
        <w:tabs>
          <w:tab w:val="left" w:pos="180"/>
        </w:tabs>
        <w:autoSpaceDE w:val="0"/>
        <w:autoSpaceDN w:val="0"/>
        <w:spacing w:before="70" w:after="0" w:line="286" w:lineRule="auto"/>
        <w:ind w:right="288"/>
        <w:rPr>
          <w:lang w:val="ru-RU"/>
        </w:rPr>
      </w:pP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выбирать источник получения информации: нужный словарь для получения запрашиваемой информации, для уточнения;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согласно заданному алгоритму находить представленную в явном виде информацию в предложенном источнике: в слова​рях, справочниках;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соблюдать с помощью взрослых (педагогических работни​ков, родителей, законных</w:t>
      </w:r>
    </w:p>
    <w:p w14:paraId="1A1E7F97" w14:textId="77777777" w:rsidR="008D16FF" w:rsidRPr="00307B76" w:rsidRDefault="008D16FF">
      <w:pPr>
        <w:rPr>
          <w:lang w:val="ru-RU"/>
        </w:rPr>
        <w:sectPr w:rsidR="008D16FF" w:rsidRPr="00307B76">
          <w:pgSz w:w="11900" w:h="16840"/>
          <w:pgMar w:top="298" w:right="660" w:bottom="452" w:left="666" w:header="720" w:footer="720" w:gutter="0"/>
          <w:cols w:space="720" w:equalWidth="0">
            <w:col w:w="10574" w:space="0"/>
          </w:cols>
          <w:docGrid w:linePitch="360"/>
        </w:sectPr>
      </w:pPr>
    </w:p>
    <w:p w14:paraId="1F1194A1" w14:textId="77777777" w:rsidR="008D16FF" w:rsidRPr="00307B76" w:rsidRDefault="008D16FF">
      <w:pPr>
        <w:autoSpaceDE w:val="0"/>
        <w:autoSpaceDN w:val="0"/>
        <w:spacing w:after="66" w:line="220" w:lineRule="exact"/>
        <w:rPr>
          <w:lang w:val="ru-RU"/>
        </w:rPr>
      </w:pPr>
    </w:p>
    <w:p w14:paraId="007FB6FD" w14:textId="77777777" w:rsidR="008D16FF" w:rsidRPr="00307B76" w:rsidRDefault="00FA2D41">
      <w:pPr>
        <w:tabs>
          <w:tab w:val="left" w:pos="180"/>
        </w:tabs>
        <w:autoSpaceDE w:val="0"/>
        <w:autoSpaceDN w:val="0"/>
        <w:spacing w:after="0" w:line="283" w:lineRule="auto"/>
        <w:ind w:right="720"/>
        <w:rPr>
          <w:lang w:val="ru-RU"/>
        </w:rPr>
      </w:pP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</w:t>
      </w:r>
      <w:proofErr w:type="gramStart"/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);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proofErr w:type="gramEnd"/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анализировать и создавать текстовую, видео​, графиче​скую, звуковую информацию в соответствии с учебной зада​чей;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понимать лингвистическую информацию, зафиксирован​ную в виде таблиц, схем; самостоятельно создавать схемы, таблицы для представления лингвистической информации.</w:t>
      </w:r>
    </w:p>
    <w:p w14:paraId="3E9BBADD" w14:textId="77777777" w:rsidR="008D16FF" w:rsidRPr="00307B76" w:rsidRDefault="00FA2D41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форми​руются </w:t>
      </w:r>
      <w:r w:rsidRPr="00307B7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</w:t>
      </w:r>
      <w:r w:rsidRPr="00307B76">
        <w:rPr>
          <w:lang w:val="ru-RU"/>
        </w:rPr>
        <w:br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универсальные учебные действия 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i/>
          <w:color w:val="000000"/>
          <w:sz w:val="24"/>
          <w:lang w:val="ru-RU"/>
        </w:rPr>
        <w:t>Общение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воспринимать и формулировать суждения, выражать эмо​ции в соответствии с целями и условиями общения в знакомой среде;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проявлять уважительное отношение к собеседнику, со​блюдать правила ведения диалоги и дискуссии;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признавать возможность существования разных точек зрения;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корректно и аргументированно высказывать своё  мне​ние;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строить речевое высказывание в соответствии с постав​ленной задачей;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создавать устные и письменные тексты (описание, рас​суждение, повествование) в соответствии с речевой ситуацией;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готовить небольшие публичные выступления о результа​тах парной и групповой работы, о результатах наблюдения, выполненного мини-​исследования, проектного задания;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подбирать иллюстративный материал (рисунки, фото, плакаты) к тексту выступления.</w:t>
      </w:r>
    </w:p>
    <w:p w14:paraId="775C778A" w14:textId="77777777" w:rsidR="008D16FF" w:rsidRPr="00307B76" w:rsidRDefault="00FA2D41">
      <w:pPr>
        <w:tabs>
          <w:tab w:val="left" w:pos="180"/>
        </w:tabs>
        <w:autoSpaceDE w:val="0"/>
        <w:autoSpaceDN w:val="0"/>
        <w:spacing w:before="190" w:after="0" w:line="262" w:lineRule="auto"/>
        <w:rPr>
          <w:lang w:val="ru-RU"/>
        </w:rPr>
      </w:pP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форми​руются </w:t>
      </w:r>
      <w:r w:rsidRPr="00307B7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регулятивные 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универсальные учебные действия.</w:t>
      </w:r>
    </w:p>
    <w:p w14:paraId="3162EAD6" w14:textId="77777777" w:rsidR="008D16FF" w:rsidRPr="00307B76" w:rsidRDefault="00FA2D41">
      <w:pPr>
        <w:autoSpaceDE w:val="0"/>
        <w:autoSpaceDN w:val="0"/>
        <w:spacing w:before="70" w:after="0" w:line="271" w:lineRule="auto"/>
        <w:ind w:left="180" w:right="1728"/>
        <w:rPr>
          <w:lang w:val="ru-RU"/>
        </w:rPr>
      </w:pPr>
      <w:proofErr w:type="gramStart"/>
      <w:r w:rsidRPr="00307B76">
        <w:rPr>
          <w:rFonts w:ascii="Times New Roman" w:eastAsia="Times New Roman" w:hAnsi="Times New Roman"/>
          <w:i/>
          <w:color w:val="000000"/>
          <w:sz w:val="24"/>
          <w:lang w:val="ru-RU"/>
        </w:rPr>
        <w:t>Самоорганизация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307B76">
        <w:rPr>
          <w:lang w:val="ru-RU"/>
        </w:rPr>
        <w:br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proofErr w:type="gramEnd"/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    планировать действия по решению учебной задачи для по​лучения результата;—    выстраивать последовательность выбранных действий.</w:t>
      </w:r>
    </w:p>
    <w:p w14:paraId="3AD7D767" w14:textId="77777777" w:rsidR="008D16FF" w:rsidRPr="00307B76" w:rsidRDefault="00FA2D41">
      <w:pPr>
        <w:tabs>
          <w:tab w:val="left" w:pos="180"/>
        </w:tabs>
        <w:autoSpaceDE w:val="0"/>
        <w:autoSpaceDN w:val="0"/>
        <w:spacing w:before="70" w:after="0" w:line="286" w:lineRule="auto"/>
        <w:ind w:right="144"/>
        <w:rPr>
          <w:lang w:val="ru-RU"/>
        </w:rPr>
      </w:pP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i/>
          <w:color w:val="000000"/>
          <w:sz w:val="24"/>
          <w:lang w:val="ru-RU"/>
        </w:rPr>
        <w:t>Самоконтроль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устанавливать причины успеха/неудач учебной деятель​ности;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корректировать свои учебные действия для преодоления речевых и орфографических ошибок;</w:t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соотносить результат деятельности с поставленной учеб​ной задачей по выделению, </w:t>
      </w:r>
      <w:r w:rsidRPr="00307B76">
        <w:rPr>
          <w:lang w:val="ru-RU"/>
        </w:rPr>
        <w:br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характеристике, использованию языковых единиц;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находить ошибку, допущенную при работе с языковым материалом, находить </w:t>
      </w:r>
      <w:r w:rsidRPr="00307B76">
        <w:rPr>
          <w:lang w:val="ru-RU"/>
        </w:rPr>
        <w:br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орфографическую и пунктуационную ошибку;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сравнивать результаты своей деятельности и деятельно​сти одноклассников, объективно оценивать их по предложен​ным критериям.</w:t>
      </w:r>
    </w:p>
    <w:p w14:paraId="056F6516" w14:textId="77777777" w:rsidR="008D16FF" w:rsidRPr="00307B76" w:rsidRDefault="00FA2D41">
      <w:pPr>
        <w:autoSpaceDE w:val="0"/>
        <w:autoSpaceDN w:val="0"/>
        <w:spacing w:before="262" w:after="0" w:line="230" w:lineRule="auto"/>
        <w:rPr>
          <w:lang w:val="ru-RU"/>
        </w:rPr>
      </w:pPr>
      <w:r w:rsidRPr="00307B76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14:paraId="1D85A83A" w14:textId="77777777" w:rsidR="008D16FF" w:rsidRPr="00307B76" w:rsidRDefault="00FA2D41">
      <w:pPr>
        <w:tabs>
          <w:tab w:val="left" w:pos="180"/>
        </w:tabs>
        <w:autoSpaceDE w:val="0"/>
        <w:autoSpaceDN w:val="0"/>
        <w:spacing w:before="118" w:after="0" w:line="286" w:lineRule="auto"/>
        <w:ind w:right="288"/>
        <w:rPr>
          <w:lang w:val="ru-RU"/>
        </w:rPr>
      </w:pP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формулировать краткосрочные и долгосрочные цели (ин​дивидуальные с учётом участия в коллективных задачах) в стандартной (типовой) ситуации на основе предложенного учи​телем формата планирования, распределения промежуточных шагов и сроков;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проявлять готовность руководить, выполнять поручения, подчиняться, самостоятельно разрешать конфликты;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ответственно выполнять свою часть работы;</w:t>
      </w:r>
    </w:p>
    <w:p w14:paraId="2B938B7E" w14:textId="77777777" w:rsidR="008D16FF" w:rsidRPr="00307B76" w:rsidRDefault="008D16FF">
      <w:pPr>
        <w:rPr>
          <w:lang w:val="ru-RU"/>
        </w:rPr>
        <w:sectPr w:rsidR="008D16FF" w:rsidRPr="00307B76">
          <w:pgSz w:w="11900" w:h="16840"/>
          <w:pgMar w:top="286" w:right="698" w:bottom="368" w:left="666" w:header="720" w:footer="720" w:gutter="0"/>
          <w:cols w:space="720" w:equalWidth="0">
            <w:col w:w="10536" w:space="0"/>
          </w:cols>
          <w:docGrid w:linePitch="360"/>
        </w:sectPr>
      </w:pPr>
    </w:p>
    <w:p w14:paraId="565B331E" w14:textId="77777777" w:rsidR="008D16FF" w:rsidRPr="00307B76" w:rsidRDefault="008D16FF">
      <w:pPr>
        <w:autoSpaceDE w:val="0"/>
        <w:autoSpaceDN w:val="0"/>
        <w:spacing w:after="78" w:line="220" w:lineRule="exact"/>
        <w:rPr>
          <w:lang w:val="ru-RU"/>
        </w:rPr>
      </w:pPr>
    </w:p>
    <w:p w14:paraId="03C4F7A5" w14:textId="77777777" w:rsidR="008D16FF" w:rsidRPr="00307B76" w:rsidRDefault="00FA2D41">
      <w:pPr>
        <w:autoSpaceDE w:val="0"/>
        <w:autoSpaceDN w:val="0"/>
        <w:spacing w:after="0" w:line="262" w:lineRule="auto"/>
        <w:ind w:left="180" w:right="1584"/>
        <w:rPr>
          <w:lang w:val="ru-RU"/>
        </w:rPr>
      </w:pP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оценивать свой вклад в общий </w:t>
      </w:r>
      <w:proofErr w:type="gramStart"/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результат;</w:t>
      </w:r>
      <w:r w:rsidRPr="00307B76">
        <w:rPr>
          <w:lang w:val="ru-RU"/>
        </w:rPr>
        <w:br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proofErr w:type="gramEnd"/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    выполнять совместные проектные задания с опорой на предложенные образцы.</w:t>
      </w:r>
    </w:p>
    <w:p w14:paraId="365D1E14" w14:textId="77777777" w:rsidR="008D16FF" w:rsidRPr="00307B76" w:rsidRDefault="00FA2D41">
      <w:pPr>
        <w:autoSpaceDE w:val="0"/>
        <w:autoSpaceDN w:val="0"/>
        <w:spacing w:before="262" w:after="0" w:line="230" w:lineRule="auto"/>
        <w:rPr>
          <w:lang w:val="ru-RU"/>
        </w:rPr>
      </w:pPr>
      <w:r w:rsidRPr="00307B76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14:paraId="2D57B464" w14:textId="77777777" w:rsidR="008D16FF" w:rsidRPr="00307B76" w:rsidRDefault="00FA2D41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</w:t>
      </w:r>
      <w:r w:rsidRPr="00307B7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первом классе 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обучающийся научится: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различать слово и предложение; вычленять слова из пред​ложений;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вычленять звуки из слова;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различать гласные и согласные звуки (в том числе разли​чать в слове согласный звук [й’] и гласный звук [и]);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различать ударные и безударные гласные звуки;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различать согласные звуки: мягкие и твёрдые, звонкие и глухие (вне слова и в слове);</w:t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различать понятия «звук» и «буква»;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определять количество слогов в слове; делить слова на слоги (простые случаи: слова без стечения согласных); определять в слове ударный слог;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обозначать на письме мягкость согласных звуков буквами </w:t>
      </w:r>
      <w:r w:rsidRPr="00307B7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е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307B7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ё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307B7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ю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307B7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я 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и буквой </w:t>
      </w:r>
      <w:r w:rsidRPr="00307B7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ь 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в конце слова;</w:t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правильно называть буквы русского алфавита; использо​вать знание последовательности букв русского алфавита для упорядочения небольшого списка слов;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писать аккуратным разборчивым почерком без искаже​ний прописные и строчные буквы, соединения букв, слова;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применять изученные правила правописания: раздельное написание слов в предложении; знаки препинания в конце пред​ложения: точка, вопросительный и восклицательный знаки; прописная буква в начале предложения и в именах собственных (имена, фамилии, клички животных); перенос слов по сло​гам (простые случаи: слова из слогов типа «согласный + глас​ный»); гласные после шипящих в сочетаниях </w:t>
      </w:r>
      <w:r w:rsidRPr="00307B7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жи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307B7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ши 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(в положе​нии под ударением), </w:t>
      </w:r>
      <w:r w:rsidRPr="00307B7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ча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307B7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ща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307B7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чу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307B7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щу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; непроверяемые гласные и согласные (перечень слов в орфографическом словаре учебника);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правильно списывать (без пропусков и искажений букв) слова и предложения, тексты объёмом не более 25 слов;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писать под диктовку (без пропусков и искажений букв) слова, предложения из  3—5  слов, тексты  объёмом  не  более 20 слов, правописание которых не расходится с произношением;</w:t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находить и исправлять ошибки на изученные правила, описки;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понимать прослушанный текст;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читать вслух и про себя (с пониманием) короткие тексты с соблюдением интонации и пауз в соответствии со знаками пре​пинания в конце предложения;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находить в тексте слова, значение которых требует уточ​нения;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составлять предложение из набора форм слов;</w:t>
      </w:r>
      <w:r w:rsidRPr="00307B76">
        <w:rPr>
          <w:lang w:val="ru-RU"/>
        </w:rPr>
        <w:br/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устно составлять текст из 3—5 предложений по сюжет​ным картинкам и наблюдениям;</w:t>
      </w:r>
      <w:r w:rsidRPr="00307B76">
        <w:rPr>
          <w:lang w:val="ru-RU"/>
        </w:rPr>
        <w:tab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—    использовать изученные понятия в процессе решения учебных задач.</w:t>
      </w:r>
    </w:p>
    <w:p w14:paraId="18B032FA" w14:textId="77777777" w:rsidR="008D16FF" w:rsidRPr="00307B76" w:rsidRDefault="008D16FF">
      <w:pPr>
        <w:rPr>
          <w:lang w:val="ru-RU"/>
        </w:rPr>
        <w:sectPr w:rsidR="008D16FF" w:rsidRPr="00307B76">
          <w:pgSz w:w="11900" w:h="16840"/>
          <w:pgMar w:top="298" w:right="716" w:bottom="1440" w:left="666" w:header="720" w:footer="720" w:gutter="0"/>
          <w:cols w:space="720" w:equalWidth="0">
            <w:col w:w="10518" w:space="0"/>
          </w:cols>
          <w:docGrid w:linePitch="360"/>
        </w:sectPr>
      </w:pPr>
    </w:p>
    <w:p w14:paraId="3AA061B5" w14:textId="77777777" w:rsidR="008D16FF" w:rsidRPr="00307B76" w:rsidRDefault="008D16FF">
      <w:pPr>
        <w:autoSpaceDE w:val="0"/>
        <w:autoSpaceDN w:val="0"/>
        <w:spacing w:after="64" w:line="220" w:lineRule="exact"/>
        <w:rPr>
          <w:lang w:val="ru-RU"/>
        </w:rPr>
      </w:pPr>
    </w:p>
    <w:p w14:paraId="35D14222" w14:textId="77777777" w:rsidR="008D16FF" w:rsidRDefault="00FA2D41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422"/>
        <w:gridCol w:w="528"/>
        <w:gridCol w:w="1106"/>
        <w:gridCol w:w="1140"/>
        <w:gridCol w:w="864"/>
        <w:gridCol w:w="2450"/>
        <w:gridCol w:w="1236"/>
        <w:gridCol w:w="4288"/>
      </w:tblGrid>
      <w:tr w:rsidR="008D16FF" w14:paraId="5AB4E729" w14:textId="77777777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E2E2FA" w14:textId="77777777" w:rsidR="008D16FF" w:rsidRDefault="00FA2D41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3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2A5562" w14:textId="77777777" w:rsidR="008D16FF" w:rsidRPr="00307B76" w:rsidRDefault="00FA2D41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1A4BCB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DA979F" w14:textId="77777777" w:rsidR="008D16FF" w:rsidRDefault="00FA2D41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2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F75F65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1354BE" w14:textId="77777777" w:rsidR="008D16FF" w:rsidRDefault="00FA2D41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Виды, формы контроля</w:t>
            </w:r>
          </w:p>
        </w:tc>
        <w:tc>
          <w:tcPr>
            <w:tcW w:w="42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A6FFED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8D16FF" w14:paraId="5244E329" w14:textId="77777777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4F558" w14:textId="77777777" w:rsidR="008D16FF" w:rsidRDefault="008D16F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52EEC" w14:textId="77777777" w:rsidR="008D16FF" w:rsidRDefault="008D16FF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B5FA8A" w14:textId="77777777" w:rsidR="008D16FF" w:rsidRDefault="00FA2D4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593BB4" w14:textId="77777777" w:rsidR="008D16FF" w:rsidRDefault="00FA2D41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542B61" w14:textId="77777777" w:rsidR="008D16FF" w:rsidRDefault="00FA2D41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0EA8C" w14:textId="77777777" w:rsidR="008D16FF" w:rsidRDefault="008D16F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2F38C" w14:textId="77777777" w:rsidR="008D16FF" w:rsidRDefault="008D16F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610E8" w14:textId="77777777" w:rsidR="008D16FF" w:rsidRDefault="008D16F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38652" w14:textId="77777777" w:rsidR="008D16FF" w:rsidRDefault="008D16FF"/>
        </w:tc>
      </w:tr>
      <w:tr w:rsidR="008D16FF" w14:paraId="151FAB93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CB80F9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ОБУЧЕНИЕ ГРАМОТЕ</w:t>
            </w:r>
          </w:p>
        </w:tc>
      </w:tr>
      <w:tr w:rsidR="008D16FF" w14:paraId="29CC66B0" w14:textId="77777777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05D514" w14:textId="77777777" w:rsidR="008D16FF" w:rsidRDefault="00FA2D41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1.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 речи</w:t>
            </w:r>
          </w:p>
        </w:tc>
      </w:tr>
      <w:tr w:rsidR="008D16FF" w:rsidRPr="00101051" w14:paraId="0DA63885" w14:textId="77777777">
        <w:trPr>
          <w:trHeight w:hRule="exact" w:val="36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8C42AF" w14:textId="77777777" w:rsidR="008D16FF" w:rsidRDefault="00FA2D4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E6F7C3" w14:textId="77777777" w:rsidR="008D16FF" w:rsidRPr="00307B76" w:rsidRDefault="00FA2D41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небольших рассказов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повествовательного характера по серии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сюжетных картинок, материалам собственных игр, занятий, наблюдений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BBB28E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BDCCB3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62C412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08C69A" w14:textId="77777777" w:rsidR="008D16FF" w:rsidRDefault="00FA2D41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01.09.2022 05.09.2022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B7B02E" w14:textId="77777777" w:rsidR="008D16FF" w:rsidRPr="00307B76" w:rsidRDefault="00FA2D41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серией сюжетных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картинок, выстроенных в пра​</w:t>
            </w:r>
            <w:r w:rsidRPr="00307B76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вильной последовательности: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изображённых собы​тий, обсуждение сюжета, составление устного рассказа с опорой на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картинки;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Самостоятельная работа: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короткого рассказа по опорным словам;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по результатам совместного составления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рассказов, объяснение уместности или неуместности использования тех или иных речевых средств,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участие в диалоге, высказывание и обоснование своей точки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зрения;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EE8AF6" w14:textId="77777777" w:rsidR="008D16FF" w:rsidRPr="00307B76" w:rsidRDefault="00FA2D4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55C652" w14:textId="77777777" w:rsidR="008D16FF" w:rsidRPr="00307B76" w:rsidRDefault="00FA2D41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videouroki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/20-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chto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takoe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slovo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rol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slov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rechi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-227.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</w:p>
        </w:tc>
      </w:tr>
      <w:tr w:rsidR="008D16FF" w14:paraId="294DBB0E" w14:textId="77777777">
        <w:trPr>
          <w:trHeight w:hRule="exact" w:val="348"/>
        </w:trPr>
        <w:tc>
          <w:tcPr>
            <w:tcW w:w="3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D2FC31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21AE49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27C8C2" w14:textId="77777777" w:rsidR="008D16FF" w:rsidRDefault="008D16FF"/>
        </w:tc>
      </w:tr>
      <w:tr w:rsidR="008D16FF" w14:paraId="7BE0A6F1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0DD63D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Фонетика</w:t>
            </w:r>
          </w:p>
        </w:tc>
      </w:tr>
      <w:tr w:rsidR="008D16FF" w14:paraId="117A7FAD" w14:textId="77777777">
        <w:trPr>
          <w:trHeight w:hRule="exact" w:val="31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716202" w14:textId="77777777" w:rsidR="008D16FF" w:rsidRDefault="00FA2D4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C9EDAC" w14:textId="77777777" w:rsidR="008D16FF" w:rsidRPr="00307B76" w:rsidRDefault="00FA2D41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Звуки речи. Интонационное выделение звука в слове. Определение частотного звука в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стихотворении. Называние слов с заданным звуком. Дифференциация близких по акустико-артикуляционным признакам звуков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AFBE92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2EADC5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CD4A63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ABA069" w14:textId="77777777" w:rsidR="008D16FF" w:rsidRDefault="00FA2D41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06.09.2022 07.09.2022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35E44A" w14:textId="77777777" w:rsidR="008D16FF" w:rsidRPr="00307B76" w:rsidRDefault="00FA2D41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«Есть ли в слове заданный звук?» (ловить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мяч нужно только тогда, когда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ведущий называет слово с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заданным звуком, отрабатывается умение определять наличие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заданного звука в слове);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«Живые звуки»: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звукового состава слова в игровых ситуациях;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звукового состава слов с использованием фишек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разного цвета для фиксации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качественных характеристик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звуков;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83C65F" w14:textId="77777777" w:rsidR="008D16FF" w:rsidRPr="00307B76" w:rsidRDefault="00FA2D4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5DFC09" w14:textId="77777777" w:rsidR="008D16FF" w:rsidRPr="00307B76" w:rsidRDefault="00FA2D41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/3766/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/282692/ </w:t>
            </w:r>
            <w:r w:rsidRPr="00307B7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/7544915?</w:t>
            </w:r>
          </w:p>
          <w:p w14:paraId="689AB0B8" w14:textId="77777777" w:rsidR="008D16FF" w:rsidRDefault="00FA2D41">
            <w:pPr>
              <w:autoSpaceDE w:val="0"/>
              <w:autoSpaceDN w:val="0"/>
              <w:spacing w:before="1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</w:tbl>
    <w:p w14:paraId="2380DADA" w14:textId="77777777" w:rsidR="008D16FF" w:rsidRDefault="008D16FF">
      <w:pPr>
        <w:autoSpaceDE w:val="0"/>
        <w:autoSpaceDN w:val="0"/>
        <w:spacing w:after="0" w:line="14" w:lineRule="exact"/>
      </w:pPr>
    </w:p>
    <w:p w14:paraId="2158B038" w14:textId="77777777" w:rsidR="008D16FF" w:rsidRDefault="008D16FF">
      <w:pPr>
        <w:sectPr w:rsidR="008D16FF">
          <w:pgSz w:w="16840" w:h="11900"/>
          <w:pgMar w:top="282" w:right="640" w:bottom="91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26D11B5" w14:textId="77777777" w:rsidR="008D16FF" w:rsidRDefault="008D16F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422"/>
        <w:gridCol w:w="528"/>
        <w:gridCol w:w="1106"/>
        <w:gridCol w:w="1140"/>
        <w:gridCol w:w="864"/>
        <w:gridCol w:w="2450"/>
        <w:gridCol w:w="1236"/>
        <w:gridCol w:w="4288"/>
      </w:tblGrid>
      <w:tr w:rsidR="008D16FF" w:rsidRPr="00101051" w14:paraId="7B57FDAF" w14:textId="77777777">
        <w:trPr>
          <w:trHeight w:hRule="exact" w:val="38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4D43E5" w14:textId="77777777" w:rsidR="008D16FF" w:rsidRDefault="00FA2D4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325452" w14:textId="77777777" w:rsidR="008D16FF" w:rsidRPr="00307B76" w:rsidRDefault="00FA2D4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Установление последовательности звуков в слове и количества звуков. Сопоставление слов, различающихся одним или несколькими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звуками. Звуковой анализ слова, работа со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звуковыми моделями: построение модели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звукового состава слова, подбор слов,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соответствующих заданной модели.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D9CD77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AC3BD9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80EA26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A36003" w14:textId="77777777" w:rsidR="008D16FF" w:rsidRDefault="00FA2D4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08.09.2022 12.09.2022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A7335F" w14:textId="77777777" w:rsidR="008D16FF" w:rsidRPr="00307B76" w:rsidRDefault="00FA2D41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звукового состава слов с использованием фишек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разного цвета для фиксации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качественных характеристик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звуков;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Совместное выполнение задания: проанализировать предложенную модель звукового состава слова и рассказать о ней;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Творческое задание: подбор слов, соответ​ ствующих заданной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сравнение двух моделей звукового состава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(нахождение сходства 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различия);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Дифференцированное задание: соотнесение слов с соответ​</w:t>
            </w:r>
            <w:r w:rsidRPr="00307B76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ствующими им моделями;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6AAD04" w14:textId="77777777" w:rsidR="008D16FF" w:rsidRPr="00307B76" w:rsidRDefault="00FA2D4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7C1C56" w14:textId="77777777" w:rsidR="008D16FF" w:rsidRPr="00307B76" w:rsidRDefault="00FA2D41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videouroki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/15-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yazyk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rech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ih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znachenie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zhizni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lyudej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-227.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</w:p>
        </w:tc>
      </w:tr>
      <w:tr w:rsidR="008D16FF" w:rsidRPr="00101051" w14:paraId="1111C090" w14:textId="77777777">
        <w:trPr>
          <w:trHeight w:hRule="exact" w:val="34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AC18E2" w14:textId="77777777" w:rsidR="008D16FF" w:rsidRDefault="00FA2D4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438F1C" w14:textId="77777777" w:rsidR="008D16FF" w:rsidRPr="00307B76" w:rsidRDefault="00FA2D41">
            <w:pPr>
              <w:autoSpaceDE w:val="0"/>
              <w:autoSpaceDN w:val="0"/>
              <w:spacing w:before="78" w:after="0" w:line="252" w:lineRule="auto"/>
              <w:ind w:left="72" w:right="43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Особенность гласных звуков. Особенность согласных звуков. Различение гласных и согласных звуков. Определение места ударения. Различение гласных ударных и безударных. Ударный слог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D60C7F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AA507B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DE71B3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BCB2E6" w14:textId="77777777" w:rsidR="008D16FF" w:rsidRDefault="00FA2D4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13.09.2022 20.09.2022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27F759" w14:textId="77777777" w:rsidR="008D16FF" w:rsidRPr="00307B76" w:rsidRDefault="00FA2D41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«Чем гласные звуки отличаются по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произношению от согласных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звуков?»; как результат участия в диалоге: различение гласных и согласных звуков по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отсутствию/наличию преграды; Игровое упражнение «Назови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братца» (парный по твёрдости —мягкости звук);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характеристика особенностей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гласных, согласных звуков,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обоснование своей точки зрения, выслушивание одноклассников; Работа в парах: подбор слов с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заданным количеством слогов;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48EA59" w14:textId="77777777" w:rsidR="008D16FF" w:rsidRPr="00307B76" w:rsidRDefault="00FA2D4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532A15" w14:textId="77777777" w:rsidR="008D16FF" w:rsidRPr="00307B76" w:rsidRDefault="00FA2D41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videouroki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/28-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glasnye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zvuki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bukvy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oboznachayushchie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glasnye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zvuki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-227.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</w:p>
          <w:p w14:paraId="258221A0" w14:textId="77777777" w:rsidR="008D16FF" w:rsidRPr="00307B76" w:rsidRDefault="00FA2D41">
            <w:pPr>
              <w:autoSpaceDE w:val="0"/>
              <w:autoSpaceDN w:val="0"/>
              <w:spacing w:before="212" w:after="0" w:line="245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videouroki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/29-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glasnye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zvuki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bukvy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yo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yu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ih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funkciya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slove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-227.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</w:p>
          <w:p w14:paraId="0C50C13C" w14:textId="77777777" w:rsidR="008D16FF" w:rsidRPr="00307B76" w:rsidRDefault="00FA2D41">
            <w:pPr>
              <w:autoSpaceDE w:val="0"/>
              <w:autoSpaceDN w:val="0"/>
              <w:spacing w:before="212" w:after="0" w:line="245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videouroki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/25-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udarenie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udarnye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bezudarnye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slogi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-227.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</w:p>
        </w:tc>
      </w:tr>
      <w:tr w:rsidR="008D16FF" w:rsidRPr="00101051" w14:paraId="022AECAD" w14:textId="77777777">
        <w:trPr>
          <w:trHeight w:hRule="exact" w:val="28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151CC4" w14:textId="77777777" w:rsidR="008D16FF" w:rsidRDefault="00FA2D4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FD7DD8" w14:textId="77777777" w:rsidR="008D16FF" w:rsidRDefault="00FA2D41">
            <w:pPr>
              <w:autoSpaceDE w:val="0"/>
              <w:autoSpaceDN w:val="0"/>
              <w:spacing w:before="78" w:after="0" w:line="247" w:lineRule="auto"/>
              <w:ind w:left="72" w:right="288"/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Твёрдость и мягкость согласных звуков как смыслоразличительная функция.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Различение твёрдых и мягких согласных звуков.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D19E04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A7AB0F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5A53B6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4A514C" w14:textId="77777777" w:rsidR="008D16FF" w:rsidRDefault="00FA2D4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21.09.2022 29.09.2022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1DA4D3" w14:textId="77777777" w:rsidR="008D16FF" w:rsidRPr="00307B76" w:rsidRDefault="00FA2D41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«Назови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братца» (парный по твёрдости —мягкости звук);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«Чем твёрдые согласные звуки отличаются от мягких согласных звуков?»;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характеристика особенностей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гласных, согласных звуков,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обоснование своей точки зрения, выслушивание одноклассников; Контролировать этапы своей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работы, оценивать процесс 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результат выполнения задания;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493925" w14:textId="77777777" w:rsidR="008D16FF" w:rsidRPr="00307B76" w:rsidRDefault="00FA2D4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224272" w14:textId="77777777" w:rsidR="008D16FF" w:rsidRPr="00307B76" w:rsidRDefault="00FA2D41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videouroki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/39-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tvyordye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myagkie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soglasnye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zvuki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-227.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</w:p>
          <w:p w14:paraId="5E5BC895" w14:textId="77777777" w:rsidR="008D16FF" w:rsidRPr="00307B76" w:rsidRDefault="00FA2D41">
            <w:pPr>
              <w:autoSpaceDE w:val="0"/>
              <w:autoSpaceDN w:val="0"/>
              <w:spacing w:before="212" w:after="0" w:line="245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videouroki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/36-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soglasnye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zvuki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bukvy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oboznachayushchie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soglasnye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zvuki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-227.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</w:p>
        </w:tc>
      </w:tr>
    </w:tbl>
    <w:p w14:paraId="43C65594" w14:textId="77777777" w:rsidR="008D16FF" w:rsidRPr="00307B76" w:rsidRDefault="008D16FF">
      <w:pPr>
        <w:autoSpaceDE w:val="0"/>
        <w:autoSpaceDN w:val="0"/>
        <w:spacing w:after="0" w:line="14" w:lineRule="exact"/>
        <w:rPr>
          <w:lang w:val="ru-RU"/>
        </w:rPr>
      </w:pPr>
    </w:p>
    <w:p w14:paraId="2ACDF978" w14:textId="77777777" w:rsidR="008D16FF" w:rsidRPr="00307B76" w:rsidRDefault="008D16FF">
      <w:pPr>
        <w:rPr>
          <w:lang w:val="ru-RU"/>
        </w:rPr>
        <w:sectPr w:rsidR="008D16FF" w:rsidRPr="00307B76">
          <w:pgSz w:w="16840" w:h="11900"/>
          <w:pgMar w:top="284" w:right="640" w:bottom="56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AE82DE3" w14:textId="77777777" w:rsidR="008D16FF" w:rsidRPr="00307B76" w:rsidRDefault="008D16F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422"/>
        <w:gridCol w:w="528"/>
        <w:gridCol w:w="1106"/>
        <w:gridCol w:w="1140"/>
        <w:gridCol w:w="864"/>
        <w:gridCol w:w="2450"/>
        <w:gridCol w:w="1236"/>
        <w:gridCol w:w="4288"/>
      </w:tblGrid>
      <w:tr w:rsidR="008D16FF" w:rsidRPr="00101051" w14:paraId="767EB474" w14:textId="77777777">
        <w:trPr>
          <w:trHeight w:hRule="exact" w:val="2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352744" w14:textId="77777777" w:rsidR="008D16FF" w:rsidRDefault="00FA2D4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3058AF" w14:textId="77777777" w:rsidR="008D16FF" w:rsidRPr="00307B76" w:rsidRDefault="00FA2D41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Дифференциация парных по твёрдости —мягкости согласных звуков.  Дифференциация парных по звонкости — глухости звуков (без введения терминов «звонкость», «глухость»).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C70A84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EB34BB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52CE6B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C5823D" w14:textId="77777777" w:rsidR="008D16FF" w:rsidRDefault="00FA2D4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30.09.2022 10.10.2022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222DD0" w14:textId="77777777" w:rsidR="008D16FF" w:rsidRPr="00307B76" w:rsidRDefault="00FA2D41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«Назови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братца» (парный по твёрдости —мягкости звук);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«Чем твёрдые согласные звуки отличаются от мягких согласных звуков?»;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характеристика особенностей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гласных, согласных звуков,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обоснование своей точки зрения, выслушивание одноклассников;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445244" w14:textId="77777777" w:rsidR="008D16FF" w:rsidRPr="00307B76" w:rsidRDefault="00FA2D4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14BC0A" w14:textId="77777777" w:rsidR="008D16FF" w:rsidRPr="00307B76" w:rsidRDefault="00FA2D41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videouroki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/43-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soglasnye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zvonkie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gluhie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zvuki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-227.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</w:p>
        </w:tc>
      </w:tr>
      <w:tr w:rsidR="008D16FF" w:rsidRPr="00101051" w14:paraId="086611AE" w14:textId="77777777">
        <w:trPr>
          <w:trHeight w:hRule="exact" w:val="16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DDCAC3" w14:textId="77777777" w:rsidR="008D16FF" w:rsidRDefault="00FA2D4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B88829" w14:textId="77777777" w:rsidR="008D16FF" w:rsidRDefault="00FA2D41">
            <w:pPr>
              <w:autoSpaceDE w:val="0"/>
              <w:autoSpaceDN w:val="0"/>
              <w:spacing w:before="76" w:after="0" w:line="252" w:lineRule="auto"/>
              <w:ind w:left="72"/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Слог как минимальная произносительная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единица. Слогообразующая функция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гласных звуков. Определение количества слогов в слове.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Деление слов на слоги (простые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однозначные случаи)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4C6755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250AF0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21519C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449EE5" w14:textId="77777777" w:rsidR="008D16FF" w:rsidRDefault="00FA2D41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11.10.2022 12.10.2022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908D23" w14:textId="77777777" w:rsidR="008D16FF" w:rsidRPr="00307B76" w:rsidRDefault="00FA2D41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парах: подбор слов с заданным количеством слогов; Работа в группах: объединять слова по количеству слогов в слове и месту ударения;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83384E" w14:textId="77777777" w:rsidR="008D16FF" w:rsidRPr="00307B76" w:rsidRDefault="00FA2D41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13D1D7" w14:textId="77777777" w:rsidR="008D16FF" w:rsidRPr="00307B76" w:rsidRDefault="00FA2D41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videouroki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/23-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slovo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slog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delenie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slov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slogi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-227.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</w:p>
        </w:tc>
      </w:tr>
      <w:tr w:rsidR="008D16FF" w14:paraId="08CB72B9" w14:textId="77777777">
        <w:trPr>
          <w:trHeight w:hRule="exact" w:val="348"/>
        </w:trPr>
        <w:tc>
          <w:tcPr>
            <w:tcW w:w="3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C0FB54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76AB6B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</w:t>
            </w:r>
          </w:p>
        </w:tc>
        <w:tc>
          <w:tcPr>
            <w:tcW w:w="110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9B02E9" w14:textId="77777777" w:rsidR="008D16FF" w:rsidRDefault="008D16FF"/>
        </w:tc>
      </w:tr>
      <w:tr w:rsidR="008D16FF" w:rsidRPr="00101051" w14:paraId="23517767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FCE105" w14:textId="77777777" w:rsidR="008D16FF" w:rsidRPr="00307B76" w:rsidRDefault="00FA2D41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3.</w:t>
            </w:r>
            <w:r w:rsidRPr="00307B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Письмо. Орфография и пунктуация</w:t>
            </w:r>
          </w:p>
        </w:tc>
      </w:tr>
      <w:tr w:rsidR="008D16FF" w:rsidRPr="00101051" w14:paraId="03E264AF" w14:textId="77777777">
        <w:trPr>
          <w:trHeight w:hRule="exact" w:val="24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5E6431" w14:textId="77777777" w:rsidR="008D16FF" w:rsidRDefault="00FA2D4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366100" w14:textId="77777777" w:rsidR="008D16FF" w:rsidRDefault="00FA2D41">
            <w:pPr>
              <w:autoSpaceDE w:val="0"/>
              <w:autoSpaceDN w:val="0"/>
              <w:spacing w:before="78" w:after="0" w:line="252" w:lineRule="auto"/>
              <w:ind w:left="72"/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Развитие мелкой моторики пальцев и движения руки. Развитие умения ориентироваться на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пространстве листа в тетради и на пространстве классной доски.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Усвоение гигиенических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требований, которые необходимо соблюдать во время письма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34157F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294A1A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0CC4A6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E11089" w14:textId="77777777" w:rsidR="008D16FF" w:rsidRDefault="00FA2D4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13.10.2022 17.10.2022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4437E7" w14:textId="77777777" w:rsidR="008D16FF" w:rsidRPr="00307B76" w:rsidRDefault="00FA2D41">
            <w:pPr>
              <w:autoSpaceDE w:val="0"/>
              <w:autoSpaceDN w:val="0"/>
              <w:spacing w:before="78" w:after="0" w:line="254" w:lineRule="auto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анализ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поэлементного состава букв; Игровое упражнение «Что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случилось с буквой»: анализ деформированных букв,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недостающих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элементов;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контролировать правильность написа​ния буквы, сравнивать свои буквы с предложенным образцом;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21747C" w14:textId="77777777" w:rsidR="008D16FF" w:rsidRPr="00307B76" w:rsidRDefault="00FA2D41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7E6B2C" w14:textId="77777777" w:rsidR="008D16FF" w:rsidRPr="00307B76" w:rsidRDefault="00FA2D41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youtube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watch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YUTpKTAP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MM</w:t>
            </w:r>
          </w:p>
        </w:tc>
      </w:tr>
      <w:tr w:rsidR="008D16FF" w14:paraId="22220B42" w14:textId="77777777">
        <w:trPr>
          <w:trHeight w:hRule="exact" w:val="30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3D3E0E" w14:textId="77777777" w:rsidR="008D16FF" w:rsidRDefault="00FA2D4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826692" w14:textId="77777777" w:rsidR="008D16FF" w:rsidRDefault="00FA2D41">
            <w:pPr>
              <w:autoSpaceDE w:val="0"/>
              <w:autoSpaceDN w:val="0"/>
              <w:spacing w:before="78" w:after="0" w:line="252" w:lineRule="auto"/>
              <w:ind w:left="72"/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начертаний письменных заглавных и строчных букв. Создание единства звука,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зрительного образа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обозначающего его буквы и двигательного образа этой буквы.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Овладение начертанием письменных прописных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строчных букв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A5AD75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FC20BF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80FE8E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B245C8" w14:textId="77777777" w:rsidR="008D16FF" w:rsidRDefault="00FA2D4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18.10.2022 25.10.2022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2C0356" w14:textId="77777777" w:rsidR="008D16FF" w:rsidRDefault="00FA2D41">
            <w:pPr>
              <w:autoSpaceDE w:val="0"/>
              <w:autoSpaceDN w:val="0"/>
              <w:spacing w:before="78" w:after="0" w:line="254" w:lineRule="auto"/>
              <w:ind w:left="72"/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запись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письменными буквами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слова/предло​жения/короткого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текста, написанного печатными буквами;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списывание слов/предложений в соответствии с заданным алгоритмом,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контролирование этапов своей работы;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«Почему слова пишутся отдельно друг от друга?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Удобно ли читать предложение, записанное без пробелов между словами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?»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88F9D9" w14:textId="77777777" w:rsidR="008D16FF" w:rsidRDefault="00FA2D41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E5BA1E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https://resh.edu.ru/subject/13/1/</w:t>
            </w:r>
          </w:p>
        </w:tc>
      </w:tr>
    </w:tbl>
    <w:p w14:paraId="0F16AE35" w14:textId="77777777" w:rsidR="008D16FF" w:rsidRDefault="008D16FF">
      <w:pPr>
        <w:autoSpaceDE w:val="0"/>
        <w:autoSpaceDN w:val="0"/>
        <w:spacing w:after="0" w:line="14" w:lineRule="exact"/>
      </w:pPr>
    </w:p>
    <w:p w14:paraId="7425E8D0" w14:textId="77777777" w:rsidR="008D16FF" w:rsidRDefault="008D16FF">
      <w:pPr>
        <w:sectPr w:rsidR="008D16FF">
          <w:pgSz w:w="16840" w:h="11900"/>
          <w:pgMar w:top="284" w:right="640" w:bottom="62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D61714A" w14:textId="77777777" w:rsidR="008D16FF" w:rsidRDefault="008D16F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422"/>
        <w:gridCol w:w="528"/>
        <w:gridCol w:w="1106"/>
        <w:gridCol w:w="1140"/>
        <w:gridCol w:w="864"/>
        <w:gridCol w:w="2450"/>
        <w:gridCol w:w="1236"/>
        <w:gridCol w:w="4288"/>
      </w:tblGrid>
      <w:tr w:rsidR="008D16FF" w:rsidRPr="00101051" w14:paraId="6554D7C5" w14:textId="77777777">
        <w:trPr>
          <w:trHeight w:hRule="exact" w:val="53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441C4B" w14:textId="77777777" w:rsidR="008D16FF" w:rsidRDefault="00FA2D4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FE3F31" w14:textId="77777777" w:rsidR="008D16FF" w:rsidRDefault="00FA2D41">
            <w:pPr>
              <w:autoSpaceDE w:val="0"/>
              <w:autoSpaceDN w:val="0"/>
              <w:spacing w:before="78" w:after="0" w:line="250" w:lineRule="auto"/>
              <w:ind w:left="72" w:right="288"/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 букв, буквосочетаний, слогов, слов, предложений с соблюдением гигиенических норм.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Овладение разборчивым аккуратным письмом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CAFB64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1AF4D4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2F707C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FB2E79" w14:textId="77777777" w:rsidR="008D16FF" w:rsidRDefault="00FA2D4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26.10.2022 28.12.2022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32A13D" w14:textId="77777777" w:rsidR="008D16FF" w:rsidRPr="00307B76" w:rsidRDefault="00FA2D41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анализ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поэлементного состава букв;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Игровое упражнение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«Конструктор букв»,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направленное на составление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буквы из элементов;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(из пластилина, из проволоки) букв;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«Назови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букву», направленное на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различение букв, имеющих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оптическое и кинетическое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сходство;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«Что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случилось с буквой»: анализ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деформированных букв,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недостающих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элементов;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контролировать правильность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написа​ния буквы, сравнивать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свои буквы с предложенным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образцом;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Упражнение: запись под диктовку слов и предложений, состоящих из трёх — пяти слов со звуками в сильной позиции;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606D5C" w14:textId="77777777" w:rsidR="008D16FF" w:rsidRPr="00307B76" w:rsidRDefault="00FA2D4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505836" w14:textId="77777777" w:rsidR="008D16FF" w:rsidRPr="00307B76" w:rsidRDefault="00FA2D41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youtube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watch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j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ufwt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Av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</w:t>
            </w:r>
          </w:p>
        </w:tc>
      </w:tr>
      <w:tr w:rsidR="008D16FF" w14:paraId="7C6158C6" w14:textId="77777777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E69DB3" w14:textId="77777777" w:rsidR="008D16FF" w:rsidRDefault="00FA2D4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3C9C8A" w14:textId="77777777" w:rsidR="008D16FF" w:rsidRPr="00307B76" w:rsidRDefault="00FA2D41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Письмо под диктовку слов и предложений, написание которых не расходится с их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произношением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4E430A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6E8623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1CCCB3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E5BCA7" w14:textId="77777777" w:rsidR="008D16FF" w:rsidRDefault="00FA2D4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09.01.2023 10.01.2023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833367" w14:textId="77777777" w:rsidR="008D16FF" w:rsidRPr="00307B76" w:rsidRDefault="00FA2D4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списывание слов/предложений в соответствии с заданным алгоритмом,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контролирование этапов своей работы;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57BD01" w14:textId="77777777" w:rsidR="008D16FF" w:rsidRDefault="00FA2D41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FA86E4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https://www.youtube.com/watch?</w:t>
            </w:r>
          </w:p>
          <w:p w14:paraId="3D157CCB" w14:textId="77777777" w:rsidR="008D16FF" w:rsidRDefault="00FA2D41">
            <w:pPr>
              <w:autoSpaceDE w:val="0"/>
              <w:autoSpaceDN w:val="0"/>
              <w:spacing w:before="20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v=HUN30kBASMc&amp;list=PLRMli4p2MiuEHWzYZf6qlLzxja-fyUqpl&amp;index=19</w:t>
            </w:r>
          </w:p>
        </w:tc>
      </w:tr>
      <w:tr w:rsidR="008D16FF" w14:paraId="4CBF9107" w14:textId="77777777">
        <w:trPr>
          <w:trHeight w:hRule="exact" w:val="18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97ACC0" w14:textId="77777777" w:rsidR="008D16FF" w:rsidRDefault="00FA2D4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CB0F4C" w14:textId="77777777" w:rsidR="008D16FF" w:rsidRPr="00307B76" w:rsidRDefault="00FA2D41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Усвоение приёмов последовательности правильного списывания текста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16D6BC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38DB84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4A1C0A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22713D" w14:textId="77777777" w:rsidR="008D16FF" w:rsidRDefault="00FA2D41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11.01.2023 12.01.2023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5F278D" w14:textId="77777777" w:rsidR="008D16FF" w:rsidRPr="00307B76" w:rsidRDefault="00FA2D41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контролировать правильность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написа​ния буквы, сравнивать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свои буквы с предложенным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образцом;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Упражнение: запись под диктовку слов и предложений, состоящих из трёх — пяти слов со звуками в сильной позиции;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7CFF65" w14:textId="77777777" w:rsidR="008D16FF" w:rsidRPr="00307B76" w:rsidRDefault="00FA2D4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5EC837" w14:textId="77777777" w:rsidR="008D16FF" w:rsidRPr="00307B76" w:rsidRDefault="00FA2D41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youtube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watch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</w:p>
          <w:p w14:paraId="4633D001" w14:textId="77777777" w:rsidR="008D16FF" w:rsidRDefault="00FA2D41">
            <w:pPr>
              <w:autoSpaceDE w:val="0"/>
              <w:autoSpaceDN w:val="0"/>
              <w:spacing w:before="1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v=N_6Eiy3haR4&amp;list=PLRMli4p2MiuEHWzYZf6qlLzxja-fyUqpl&amp;index=22</w:t>
            </w:r>
          </w:p>
        </w:tc>
      </w:tr>
      <w:tr w:rsidR="008D16FF" w:rsidRPr="00101051" w14:paraId="5640049B" w14:textId="77777777">
        <w:trPr>
          <w:trHeight w:hRule="exact" w:val="14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2B8B23" w14:textId="77777777" w:rsidR="008D16FF" w:rsidRDefault="00FA2D4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85B67F" w14:textId="77777777" w:rsidR="008D16FF" w:rsidRPr="00307B76" w:rsidRDefault="00FA2D41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B71ED8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273636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578543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A05EC3" w14:textId="77777777" w:rsidR="008D16FF" w:rsidRDefault="00FA2D4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13.01.2023 16.01.2023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604FC2" w14:textId="77777777" w:rsidR="008D16FF" w:rsidRPr="00307B76" w:rsidRDefault="00FA2D41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проблемной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«Что делать, если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строка заканчивается, а слово не входит?», введение знака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переноса, сообщение правила переноса слов (первичное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знакомство);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E09520" w14:textId="77777777" w:rsidR="008D16FF" w:rsidRPr="00307B76" w:rsidRDefault="00FA2D41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C5C9B0" w14:textId="77777777" w:rsidR="008D16FF" w:rsidRPr="00307B76" w:rsidRDefault="00FA2D41">
            <w:pPr>
              <w:autoSpaceDE w:val="0"/>
              <w:autoSpaceDN w:val="0"/>
              <w:spacing w:before="78" w:after="0" w:line="372" w:lineRule="auto"/>
              <w:ind w:left="72" w:right="72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videouroki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/24-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perenos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slov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-227.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youtube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watch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</w:p>
          <w:p w14:paraId="2CD72F58" w14:textId="77777777" w:rsidR="008D16FF" w:rsidRPr="00307B76" w:rsidRDefault="00FA2D41">
            <w:pPr>
              <w:autoSpaceDE w:val="0"/>
              <w:autoSpaceDN w:val="0"/>
              <w:spacing w:before="20" w:after="0" w:line="245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cuBXs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RiRPo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&amp;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list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PLRMli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MiuEHWzYZf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qlLzxja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fyUqpl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&amp;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index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=21</w:t>
            </w:r>
          </w:p>
        </w:tc>
      </w:tr>
    </w:tbl>
    <w:p w14:paraId="70FD8CA4" w14:textId="77777777" w:rsidR="008D16FF" w:rsidRPr="00307B76" w:rsidRDefault="008D16FF">
      <w:pPr>
        <w:autoSpaceDE w:val="0"/>
        <w:autoSpaceDN w:val="0"/>
        <w:spacing w:after="0" w:line="14" w:lineRule="exact"/>
        <w:rPr>
          <w:lang w:val="ru-RU"/>
        </w:rPr>
      </w:pPr>
    </w:p>
    <w:p w14:paraId="4A0963B7" w14:textId="77777777" w:rsidR="008D16FF" w:rsidRPr="00307B76" w:rsidRDefault="008D16FF">
      <w:pPr>
        <w:rPr>
          <w:lang w:val="ru-RU"/>
        </w:rPr>
        <w:sectPr w:rsidR="008D16FF" w:rsidRPr="00307B76">
          <w:pgSz w:w="16840" w:h="11900"/>
          <w:pgMar w:top="284" w:right="640" w:bottom="73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543524C" w14:textId="77777777" w:rsidR="008D16FF" w:rsidRPr="00307B76" w:rsidRDefault="008D16F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422"/>
        <w:gridCol w:w="528"/>
        <w:gridCol w:w="1106"/>
        <w:gridCol w:w="1140"/>
        <w:gridCol w:w="864"/>
        <w:gridCol w:w="2450"/>
        <w:gridCol w:w="1236"/>
        <w:gridCol w:w="4288"/>
      </w:tblGrid>
      <w:tr w:rsidR="008D16FF" w14:paraId="4D459709" w14:textId="77777777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B9203F" w14:textId="77777777" w:rsidR="008D16FF" w:rsidRDefault="00FA2D4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170DA4" w14:textId="77777777" w:rsidR="008D16FF" w:rsidRPr="00307B76" w:rsidRDefault="00FA2D41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правилами правописания и их применением: раздельное написание слов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7336FA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10EBF7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391FB9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82D081" w14:textId="77777777" w:rsidR="008D16FF" w:rsidRDefault="00FA2D4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17.01.2023 18.01.2023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85A59A" w14:textId="77777777" w:rsidR="008D16FF" w:rsidRPr="00307B76" w:rsidRDefault="00FA2D41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запись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предложения, составленного из набора слов, с правильным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оформлением начала и конца предложе​ния, с соблюдением пробелов между словами;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2EDC63" w14:textId="77777777" w:rsidR="008D16FF" w:rsidRPr="00307B76" w:rsidRDefault="00FA2D4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C99AD5" w14:textId="77777777" w:rsidR="008D16FF" w:rsidRPr="00307B76" w:rsidRDefault="00FA2D41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youtube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watch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</w:p>
          <w:p w14:paraId="1F45A131" w14:textId="77777777" w:rsidR="008D16FF" w:rsidRDefault="00FA2D41">
            <w:pPr>
              <w:autoSpaceDE w:val="0"/>
              <w:autoSpaceDN w:val="0"/>
              <w:spacing w:before="20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v=N_6Eiy3haR4&amp;list=PLRMli4p2MiuEHWzYZf6qlLzxja-fyUqpl&amp;index=22</w:t>
            </w:r>
          </w:p>
        </w:tc>
      </w:tr>
      <w:tr w:rsidR="008D16FF" w:rsidRPr="00101051" w14:paraId="7E118295" w14:textId="77777777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C023FE" w14:textId="77777777" w:rsidR="008D16FF" w:rsidRDefault="00FA2D4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3.8.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317415" w14:textId="77777777" w:rsidR="008D16FF" w:rsidRPr="00307B76" w:rsidRDefault="00FA2D41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правилами правописания и их применением: обозначение гласных после шипящих в сочетаниях </w:t>
            </w:r>
            <w:r w:rsidRPr="00307B76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жи, ши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(в положении под ударением)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3F14EF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12F45C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35379A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A2E20B" w14:textId="77777777" w:rsidR="008D16FF" w:rsidRDefault="00FA2D4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19.01.2023 20.01.2023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C68454" w14:textId="77777777" w:rsidR="008D16FF" w:rsidRPr="00307B76" w:rsidRDefault="00FA2D4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Совместный анализ текста на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наличие в нём слов с буквосо​</w:t>
            </w:r>
            <w:r w:rsidRPr="00307B76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четаниями жи, ши, ча, ща, чу, щу; Упражнение: выписывание из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текста слов с буквосочетания​ ми ча, ща, чу, щу, жи, ши;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CF7D87" w14:textId="77777777" w:rsidR="008D16FF" w:rsidRPr="00307B76" w:rsidRDefault="00FA2D4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0F9D46" w14:textId="77777777" w:rsidR="008D16FF" w:rsidRPr="00307B76" w:rsidRDefault="00FA2D41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videouroki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/10-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pravopisanie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zhi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-227.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</w:p>
        </w:tc>
      </w:tr>
      <w:tr w:rsidR="008D16FF" w:rsidRPr="00101051" w14:paraId="68993D1F" w14:textId="77777777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CB8D96" w14:textId="77777777" w:rsidR="008D16FF" w:rsidRDefault="00FA2D4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3.9.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0365EC" w14:textId="77777777" w:rsidR="008D16FF" w:rsidRPr="00307B76" w:rsidRDefault="00FA2D41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правилами правописания и их применением: ч</w:t>
            </w:r>
            <w:r w:rsidRPr="00307B76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а, ща, чу, щу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69CB94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B3BE9F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A4D7CA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F74E4E" w14:textId="77777777" w:rsidR="008D16FF" w:rsidRDefault="00FA2D41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23.01.2023 24.01.2023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83CBB8" w14:textId="77777777" w:rsidR="008D16FF" w:rsidRPr="00307B76" w:rsidRDefault="00FA2D4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Совместный анализ текста на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наличие в нём слов с буквосо​</w:t>
            </w:r>
            <w:r w:rsidRPr="00307B76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четаниями жи, ши, ча, ща, чу, щу; Упражнение: выписывание из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текста слов с буквосочетания​ ми ча, ща, чу, щу, жи, ши;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2B3354" w14:textId="77777777" w:rsidR="008D16FF" w:rsidRPr="00307B76" w:rsidRDefault="00FA2D4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5CDD0E" w14:textId="77777777" w:rsidR="008D16FF" w:rsidRPr="00307B76" w:rsidRDefault="00FA2D41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videouroki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/11-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pravopisanie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cha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shcha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-227.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videouroki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/12-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pravopisanie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shchu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-227.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</w:p>
        </w:tc>
      </w:tr>
      <w:tr w:rsidR="008D16FF" w:rsidRPr="00101051" w14:paraId="4FF758AE" w14:textId="77777777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CAC2B3" w14:textId="77777777" w:rsidR="008D16FF" w:rsidRDefault="00FA2D4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3.10.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9C3135" w14:textId="77777777" w:rsidR="008D16FF" w:rsidRPr="00307B76" w:rsidRDefault="00FA2D41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правилами правописания и их применением: прописная буква в начале предложения, в именах собственных (имена людей, клички животных)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189279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B80C17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B4A9EB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E774DD" w14:textId="77777777" w:rsidR="008D16FF" w:rsidRDefault="00FA2D4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25.01.2023 27.01.2023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7B099E" w14:textId="77777777" w:rsidR="008D16FF" w:rsidRPr="00307B76" w:rsidRDefault="00FA2D41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запись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предложения, составленного из набора слов, с правильным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оформлением начала и конца предложе​ния, с соблюдением пробелов между словами;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2CC93E" w14:textId="77777777" w:rsidR="008D16FF" w:rsidRPr="00307B76" w:rsidRDefault="00FA2D4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311701" w14:textId="77777777" w:rsidR="008D16FF" w:rsidRPr="00307B76" w:rsidRDefault="00FA2D41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videouroki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/14-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zaglavnaya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bukva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imenah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sobstvennyh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-227.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</w:p>
          <w:p w14:paraId="2A4C6625" w14:textId="77777777" w:rsidR="008D16FF" w:rsidRPr="00307B76" w:rsidRDefault="00FA2D41">
            <w:pPr>
              <w:autoSpaceDE w:val="0"/>
              <w:autoSpaceDN w:val="0"/>
              <w:spacing w:before="212" w:after="0" w:line="245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videouroki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/48-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zaglavnaya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bukva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slovah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-227.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</w:p>
        </w:tc>
      </w:tr>
      <w:tr w:rsidR="008D16FF" w:rsidRPr="00101051" w14:paraId="1A1A7E31" w14:textId="77777777">
        <w:trPr>
          <w:trHeight w:hRule="exact" w:val="1502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11F0BD" w14:textId="77777777" w:rsidR="008D16FF" w:rsidRDefault="00FA2D41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3.11.</w:t>
            </w:r>
          </w:p>
        </w:tc>
        <w:tc>
          <w:tcPr>
            <w:tcW w:w="342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4D6138" w14:textId="77777777" w:rsidR="008D16FF" w:rsidRPr="00307B76" w:rsidRDefault="00FA2D41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правилами правописания и их применением: перенос слов по слогам без стечения согласных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978407" w14:textId="77777777" w:rsidR="008D16FF" w:rsidRDefault="00FA2D4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B0BC7D" w14:textId="77777777" w:rsidR="008D16FF" w:rsidRDefault="00FA2D4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3BC6E0" w14:textId="77777777" w:rsidR="008D16FF" w:rsidRDefault="00FA2D4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495372" w14:textId="77777777" w:rsidR="008D16FF" w:rsidRDefault="00FA2D41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30.01.2023 31.01.2023</w:t>
            </w:r>
          </w:p>
        </w:tc>
        <w:tc>
          <w:tcPr>
            <w:tcW w:w="24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130E9C" w14:textId="77777777" w:rsidR="008D16FF" w:rsidRPr="00307B76" w:rsidRDefault="00FA2D41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запись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предложения, составленного из набора слов, с правильным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оформлением начала и конца предложе​ния, с соблюдением пробелов между словами;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245A7B" w14:textId="77777777" w:rsidR="008D16FF" w:rsidRPr="00307B76" w:rsidRDefault="00FA2D41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AFD20F" w14:textId="77777777" w:rsidR="008D16FF" w:rsidRPr="00307B76" w:rsidRDefault="00FA2D41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videouroki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/24-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perenos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slov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-227.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</w:p>
        </w:tc>
      </w:tr>
      <w:tr w:rsidR="008D16FF" w:rsidRPr="00101051" w14:paraId="6BBBD38C" w14:textId="77777777">
        <w:trPr>
          <w:trHeight w:hRule="exact" w:val="2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67D121" w14:textId="77777777" w:rsidR="008D16FF" w:rsidRDefault="00FA2D4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3.12.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CEA2B8" w14:textId="77777777" w:rsidR="008D16FF" w:rsidRPr="00307B76" w:rsidRDefault="00FA2D41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правилами правописания и их применением: знаки препинания в конце предложения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4574D6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A029A8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6AEBCC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E4BBD0" w14:textId="77777777" w:rsidR="008D16FF" w:rsidRDefault="00FA2D41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01.02.2023 02.02.2023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05F812" w14:textId="77777777" w:rsidR="008D16FF" w:rsidRPr="00307B76" w:rsidRDefault="00FA2D41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Комментированная запись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предложений с обязательным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объяснением случаев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употребления заглавной буквы; Игра «Кто больше»: подбор 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запись имён собственных на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заданную букву;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списывание и запись под диктовку с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применением изученных правил;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0ABEC1" w14:textId="77777777" w:rsidR="008D16FF" w:rsidRPr="00307B76" w:rsidRDefault="00FA2D4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44C163" w14:textId="77777777" w:rsidR="008D16FF" w:rsidRPr="00307B76" w:rsidRDefault="00FA2D41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videouroki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/01-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oformlenie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predlozhenij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tekstei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-227.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</w:p>
        </w:tc>
      </w:tr>
      <w:tr w:rsidR="008D16FF" w14:paraId="49591C16" w14:textId="77777777">
        <w:trPr>
          <w:trHeight w:hRule="exact" w:val="516"/>
        </w:trPr>
        <w:tc>
          <w:tcPr>
            <w:tcW w:w="3890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AF80DF" w14:textId="77777777" w:rsidR="008D16FF" w:rsidRDefault="00FA2D41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EFAAC7" w14:textId="77777777" w:rsidR="008D16FF" w:rsidRDefault="00FA2D41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70</w:t>
            </w:r>
          </w:p>
        </w:tc>
        <w:tc>
          <w:tcPr>
            <w:tcW w:w="11084" w:type="dxa"/>
            <w:gridSpan w:val="6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775DDF" w14:textId="77777777" w:rsidR="008D16FF" w:rsidRDefault="008D16FF"/>
        </w:tc>
      </w:tr>
      <w:tr w:rsidR="008D16FF" w14:paraId="1BE2F644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975D4B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СИСТЕМАТИЧЕСКИЙ КУРС</w:t>
            </w:r>
          </w:p>
        </w:tc>
      </w:tr>
      <w:tr w:rsidR="008D16FF" w:rsidRPr="00101051" w14:paraId="5A3E0BA7" w14:textId="7777777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0E5775" w14:textId="77777777" w:rsidR="008D16FF" w:rsidRPr="00307B76" w:rsidRDefault="00FA2D41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1.</w:t>
            </w:r>
            <w:r w:rsidRPr="00307B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Общие сведения о языке</w:t>
            </w:r>
          </w:p>
        </w:tc>
      </w:tr>
    </w:tbl>
    <w:p w14:paraId="1951F218" w14:textId="77777777" w:rsidR="008D16FF" w:rsidRPr="00307B76" w:rsidRDefault="008D16FF">
      <w:pPr>
        <w:autoSpaceDE w:val="0"/>
        <w:autoSpaceDN w:val="0"/>
        <w:spacing w:after="0" w:line="14" w:lineRule="exact"/>
        <w:rPr>
          <w:lang w:val="ru-RU"/>
        </w:rPr>
      </w:pPr>
    </w:p>
    <w:p w14:paraId="77C12FD3" w14:textId="77777777" w:rsidR="008D16FF" w:rsidRPr="00307B76" w:rsidRDefault="008D16FF">
      <w:pPr>
        <w:rPr>
          <w:lang w:val="ru-RU"/>
        </w:rPr>
        <w:sectPr w:rsidR="008D16FF" w:rsidRPr="00307B76">
          <w:pgSz w:w="16840" w:h="11900"/>
          <w:pgMar w:top="284" w:right="640" w:bottom="64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95498D4" w14:textId="77777777" w:rsidR="008D16FF" w:rsidRPr="00307B76" w:rsidRDefault="008D16F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422"/>
        <w:gridCol w:w="528"/>
        <w:gridCol w:w="1106"/>
        <w:gridCol w:w="1140"/>
        <w:gridCol w:w="864"/>
        <w:gridCol w:w="2450"/>
        <w:gridCol w:w="1236"/>
        <w:gridCol w:w="4288"/>
      </w:tblGrid>
      <w:tr w:rsidR="008D16FF" w14:paraId="6BE188AC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77DB80" w14:textId="77777777" w:rsidR="008D16FF" w:rsidRDefault="00FA2D4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2C9937" w14:textId="77777777" w:rsidR="008D16FF" w:rsidRPr="00307B76" w:rsidRDefault="00FA2D41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Язык как основное средство человеческого общения.</w:t>
            </w:r>
          </w:p>
          <w:p w14:paraId="6BFE930B" w14:textId="77777777" w:rsidR="008D16FF" w:rsidRPr="00307B76" w:rsidRDefault="00FA2D41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Осознание целей и ситуаций общения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5BF274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70FD86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BAA5B1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7350FD" w14:textId="77777777" w:rsidR="008D16FF" w:rsidRDefault="00FA2D4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03.02.2023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F6FB02" w14:textId="77777777" w:rsidR="008D16FF" w:rsidRPr="00307B76" w:rsidRDefault="00FA2D41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учителя на тему «Язык —средство общения людей»;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«Можно ли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общаться без помощи языка?»;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087AA7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564D55" w14:textId="77777777" w:rsidR="008D16FF" w:rsidRDefault="00FA2D41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https://videouroki.net/video/15-yazyk-i-rech-ih-znachenie-v-zhizni-lyudej-227.html</w:t>
            </w:r>
          </w:p>
        </w:tc>
      </w:tr>
      <w:tr w:rsidR="008D16FF" w14:paraId="0CC9ACD6" w14:textId="77777777">
        <w:trPr>
          <w:trHeight w:hRule="exact" w:val="348"/>
        </w:trPr>
        <w:tc>
          <w:tcPr>
            <w:tcW w:w="3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4523AC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765A9E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7F5723" w14:textId="77777777" w:rsidR="008D16FF" w:rsidRDefault="008D16F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3E973C" w14:textId="77777777" w:rsidR="008D16FF" w:rsidRDefault="008D16FF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3C9125" w14:textId="77777777" w:rsidR="008D16FF" w:rsidRDefault="008D16FF"/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9902B3" w14:textId="77777777" w:rsidR="008D16FF" w:rsidRDefault="008D16FF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0940BB" w14:textId="77777777" w:rsidR="008D16FF" w:rsidRDefault="008D16FF"/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050625" w14:textId="77777777" w:rsidR="008D16FF" w:rsidRDefault="008D16FF"/>
        </w:tc>
      </w:tr>
      <w:tr w:rsidR="008D16FF" w14:paraId="6058651F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F836BB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Фонетика</w:t>
            </w:r>
          </w:p>
        </w:tc>
      </w:tr>
      <w:tr w:rsidR="008D16FF" w:rsidRPr="00101051" w14:paraId="252AD9EB" w14:textId="77777777">
        <w:trPr>
          <w:trHeight w:hRule="exact" w:val="3422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2C3127" w14:textId="77777777" w:rsidR="008D16FF" w:rsidRDefault="00FA2D41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342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66654E" w14:textId="77777777" w:rsidR="008D16FF" w:rsidRDefault="00FA2D41">
            <w:pPr>
              <w:autoSpaceDE w:val="0"/>
              <w:autoSpaceDN w:val="0"/>
              <w:spacing w:before="76" w:after="0" w:line="250" w:lineRule="auto"/>
              <w:ind w:left="72"/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Звуки речи. Гласные и согласные звуки, их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различение. Ударение в слове. Гласные ударные и безударные.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Твёрдые и мягкие согласные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звуки, их различение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494DC3" w14:textId="77777777" w:rsidR="008D16FF" w:rsidRDefault="00FA2D4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38DEF3" w14:textId="77777777" w:rsidR="008D16FF" w:rsidRDefault="00FA2D4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CDD117" w14:textId="77777777" w:rsidR="008D16FF" w:rsidRDefault="00FA2D4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DB3DC3" w14:textId="77777777" w:rsidR="008D16FF" w:rsidRDefault="00FA2D41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06.02.2023 07.02.2023</w:t>
            </w:r>
          </w:p>
        </w:tc>
        <w:tc>
          <w:tcPr>
            <w:tcW w:w="24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DD5CF3" w14:textId="77777777" w:rsidR="008D16FF" w:rsidRPr="00307B76" w:rsidRDefault="00FA2D41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 «Что мы знаем о звуках русского языка», в ходе которой актуализируются знания,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приобретённые в период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обучения грамоте;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«Назови звук»: ведущий кидает мяч 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просит привести пример звука (гласного звука; твёрдого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согласного; мягкого согласного; звонкого согласного; глухого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согласного);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«Придумай слово с заданным звуком»;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характеризовать (устно) звуки по заданным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признакам;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439A8A" w14:textId="77777777" w:rsidR="008D16FF" w:rsidRPr="00307B76" w:rsidRDefault="00FA2D4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8C65D2" w14:textId="77777777" w:rsidR="008D16FF" w:rsidRPr="00307B76" w:rsidRDefault="00FA2D41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videouroki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/28-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glasnye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zvuki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bukvy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oboznachayushchie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glasnye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zvuki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-227.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</w:p>
        </w:tc>
      </w:tr>
      <w:tr w:rsidR="008D16FF" w14:paraId="6418643C" w14:textId="77777777">
        <w:trPr>
          <w:trHeight w:hRule="exact" w:val="25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F6E1CA" w14:textId="77777777" w:rsidR="008D16FF" w:rsidRDefault="00FA2D4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40EA6B" w14:textId="77777777" w:rsidR="008D16FF" w:rsidRDefault="00FA2D41">
            <w:pPr>
              <w:autoSpaceDE w:val="0"/>
              <w:autoSpaceDN w:val="0"/>
              <w:spacing w:before="78" w:after="0" w:line="250" w:lineRule="auto"/>
              <w:ind w:left="72"/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Звонкие и глухие согласные звуки, их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различение. Согласный звук</w:t>
            </w:r>
            <w:r w:rsidRPr="00307B76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 xml:space="preserve"> [й’]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гласный звук </w:t>
            </w:r>
            <w:r w:rsidRPr="00307B76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[и]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Шипящие </w:t>
            </w:r>
            <w:r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</w:rPr>
              <w:t>[ж], [ш], [ч’], [щ’]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6DFFFC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023CB7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E00DFA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84ECF5" w14:textId="77777777" w:rsidR="008D16FF" w:rsidRDefault="00FA2D4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08.02.2023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837B99" w14:textId="77777777" w:rsidR="008D16FF" w:rsidRPr="00307B76" w:rsidRDefault="00FA2D41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установление основания для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сравнения звуков;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характеризовать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(устно) звуки по заданным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признакам;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Дидактическая игра «Детективы», в ходе игры нужно в ряду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предложенных слов находить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слова с заданными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характеристиками звукового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состава;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297B85" w14:textId="77777777" w:rsidR="008D16FF" w:rsidRDefault="00FA2D41">
            <w:pPr>
              <w:autoSpaceDE w:val="0"/>
              <w:autoSpaceDN w:val="0"/>
              <w:spacing w:before="78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74561D" w14:textId="77777777" w:rsidR="008D16FF" w:rsidRDefault="00FA2D41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https://videouroki.net/video/43-soglasnye-zvonkie-i-gluhie-zvuki-227.html</w:t>
            </w:r>
          </w:p>
        </w:tc>
      </w:tr>
      <w:tr w:rsidR="008D16FF" w:rsidRPr="00101051" w14:paraId="703C721F" w14:textId="77777777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CA3980" w14:textId="77777777" w:rsidR="008D16FF" w:rsidRDefault="00FA2D4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0CA5F6" w14:textId="77777777" w:rsidR="008D16FF" w:rsidRPr="00307B76" w:rsidRDefault="00FA2D41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Слог. Определение количества слогов в слове. Ударный слог. Деление слов на слоги (простые случаи, без стечения согласных)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47ACA0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B6634C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0C271C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454878" w14:textId="77777777" w:rsidR="008D16FF" w:rsidRDefault="00FA2D4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09.02.2023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FA01A2" w14:textId="77777777" w:rsidR="008D16FF" w:rsidRPr="00307B76" w:rsidRDefault="00FA2D4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«Объясняем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особенности гласных и соглас​ных звуков»;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соотнесение звука (выбирая из ряда предло​женных) и его качественной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характеристики;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1D55C1" w14:textId="77777777" w:rsidR="008D16FF" w:rsidRPr="00307B76" w:rsidRDefault="00FA2D4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6FA5E7" w14:textId="77777777" w:rsidR="008D16FF" w:rsidRPr="00307B76" w:rsidRDefault="00FA2D41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videouroki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/25-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udarenie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udarnye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bezudarnye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slogi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-227.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</w:p>
        </w:tc>
      </w:tr>
      <w:tr w:rsidR="008D16FF" w14:paraId="63DB7618" w14:textId="77777777">
        <w:trPr>
          <w:trHeight w:hRule="exact" w:val="348"/>
        </w:trPr>
        <w:tc>
          <w:tcPr>
            <w:tcW w:w="3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F2FBFB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B9BB9A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5EE09B" w14:textId="77777777" w:rsidR="008D16FF" w:rsidRDefault="008D16FF"/>
        </w:tc>
      </w:tr>
      <w:tr w:rsidR="008D16FF" w14:paraId="5B638DDE" w14:textId="7777777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4E641C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Графика</w:t>
            </w:r>
          </w:p>
        </w:tc>
      </w:tr>
    </w:tbl>
    <w:p w14:paraId="154655B1" w14:textId="77777777" w:rsidR="008D16FF" w:rsidRDefault="008D16FF">
      <w:pPr>
        <w:autoSpaceDE w:val="0"/>
        <w:autoSpaceDN w:val="0"/>
        <w:spacing w:after="0" w:line="14" w:lineRule="exact"/>
      </w:pPr>
    </w:p>
    <w:p w14:paraId="46522B30" w14:textId="77777777" w:rsidR="008D16FF" w:rsidRDefault="008D16FF">
      <w:pPr>
        <w:sectPr w:rsidR="008D16FF">
          <w:pgSz w:w="16840" w:h="11900"/>
          <w:pgMar w:top="284" w:right="640" w:bottom="778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94F99A4" w14:textId="77777777" w:rsidR="008D16FF" w:rsidRDefault="008D16F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422"/>
        <w:gridCol w:w="528"/>
        <w:gridCol w:w="1106"/>
        <w:gridCol w:w="1140"/>
        <w:gridCol w:w="864"/>
        <w:gridCol w:w="2450"/>
        <w:gridCol w:w="1236"/>
        <w:gridCol w:w="4288"/>
      </w:tblGrid>
      <w:tr w:rsidR="008D16FF" w:rsidRPr="00101051" w14:paraId="1940ADDC" w14:textId="77777777">
        <w:trPr>
          <w:trHeight w:hRule="exact" w:val="323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C6142C" w14:textId="77777777" w:rsidR="008D16FF" w:rsidRDefault="00FA2D4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00D5E5" w14:textId="77777777" w:rsidR="008D16FF" w:rsidRPr="00307B76" w:rsidRDefault="00FA2D41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 и буква. Различение звуков и букв.</w:t>
            </w:r>
          </w:p>
          <w:p w14:paraId="221A79FA" w14:textId="77777777" w:rsidR="008D16FF" w:rsidRPr="00307B76" w:rsidRDefault="00FA2D41">
            <w:pPr>
              <w:autoSpaceDE w:val="0"/>
              <w:autoSpaceDN w:val="0"/>
              <w:spacing w:before="20" w:after="0" w:line="245" w:lineRule="auto"/>
              <w:ind w:right="288"/>
              <w:jc w:val="center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Обозначение на письме твёрдости согласных звуков </w:t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буквами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07B76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а, о, у, ы, э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слова с буквой </w:t>
            </w:r>
            <w:r w:rsidRPr="00307B76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э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  <w:p w14:paraId="6CC61FBE" w14:textId="77777777" w:rsidR="008D16FF" w:rsidRPr="00307B76" w:rsidRDefault="00FA2D41">
            <w:pPr>
              <w:autoSpaceDE w:val="0"/>
              <w:autoSpaceDN w:val="0"/>
              <w:spacing w:before="20" w:after="0" w:line="252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Обозначение на письме мягкости согласных звуков буквами </w:t>
            </w:r>
            <w:r w:rsidRPr="00307B76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е, ё, ю, я, и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Функции букв </w:t>
            </w:r>
            <w:r w:rsidRPr="00307B76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е, ё, ю, я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 Мягкий знак как показатель мягкости предшествующего согласного звука в конце слова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BCB782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D8B6E3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ED194D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F07C1B" w14:textId="77777777" w:rsidR="008D16FF" w:rsidRDefault="00FA2D4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10.02.2023 13.02.2023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D60F8B" w14:textId="77777777" w:rsidR="008D16FF" w:rsidRPr="00307B76" w:rsidRDefault="00FA2D41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«Сравниваем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звуковой и буквенный состав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слов», в ходе диалога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формулируются выводы 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возможных соотношениях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звукового и буквенного состава слов;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таблицей: заполнение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таблицы примерами слов с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разным соотношением количества звуков и букв для каждой из трёх колонок: количество звуков равно количеству букв, количество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звуков меньше количества букв, количество звуков больше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количества букв;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1F2B86" w14:textId="77777777" w:rsidR="008D16FF" w:rsidRPr="00307B76" w:rsidRDefault="00FA2D4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D5A054" w14:textId="77777777" w:rsidR="008D16FF" w:rsidRPr="00307B76" w:rsidRDefault="00FA2D41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videouroki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/29-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glasnye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zvuki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bukvy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yo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yu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ih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funkciya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slove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-227.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2747888" w14:textId="77777777" w:rsidR="008D16FF" w:rsidRPr="00307B76" w:rsidRDefault="00FA2D41">
            <w:pPr>
              <w:autoSpaceDE w:val="0"/>
              <w:autoSpaceDN w:val="0"/>
              <w:spacing w:before="212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videouroki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/26-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zvuki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bukvy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-227.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</w:p>
        </w:tc>
      </w:tr>
      <w:tr w:rsidR="008D16FF" w14:paraId="030855B7" w14:textId="77777777">
        <w:trPr>
          <w:trHeight w:hRule="exact" w:val="19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5A8A17" w14:textId="77777777" w:rsidR="008D16FF" w:rsidRDefault="00FA2D4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7084E5" w14:textId="77777777" w:rsidR="008D16FF" w:rsidRPr="00307B76" w:rsidRDefault="00FA2D41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Установление соотношения звукового 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буквенного состава слова в словах типа стол, конь.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A73EA7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1B5100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FF6004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134C53" w14:textId="77777777" w:rsidR="008D16FF" w:rsidRDefault="00FA2D4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14.02.2023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63E1F2" w14:textId="77777777" w:rsidR="008D16FF" w:rsidRPr="00307B76" w:rsidRDefault="00FA2D41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определение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количества слогов в слове, объяс​</w:t>
            </w:r>
            <w:r w:rsidRPr="00307B76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нение основания для деления слов на слоги;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нахождение в тексте слов по заданным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основаниям (ь обозначает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мягкость предшествующего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согласного);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DFD9EF" w14:textId="77777777" w:rsidR="008D16FF" w:rsidRPr="00307B76" w:rsidRDefault="00FA2D41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B85136" w14:textId="77777777" w:rsidR="008D16FF" w:rsidRPr="00307B76" w:rsidRDefault="00FA2D41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/7410413?</w:t>
            </w:r>
          </w:p>
          <w:p w14:paraId="4E103E9C" w14:textId="77777777" w:rsidR="008D16FF" w:rsidRDefault="00FA2D41">
            <w:pPr>
              <w:autoSpaceDE w:val="0"/>
              <w:autoSpaceDN w:val="0"/>
              <w:spacing w:before="18" w:after="0" w:line="245" w:lineRule="auto"/>
              <w:ind w:left="72" w:right="144"/>
            </w:pPr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catalogue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https://uchebnik.mos.ru/material_view/atomic_objects/8382333?</w:t>
            </w:r>
          </w:p>
          <w:p w14:paraId="603ED723" w14:textId="77777777" w:rsidR="008D16FF" w:rsidRDefault="00FA2D41">
            <w:pPr>
              <w:autoSpaceDE w:val="0"/>
              <w:autoSpaceDN w:val="0"/>
              <w:spacing w:before="20" w:after="0" w:line="245" w:lineRule="auto"/>
              <w:ind w:left="72" w:right="144"/>
            </w:pPr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catalogue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https://uchebnik.mos.ru/material_view/atomic_objects/8434591?</w:t>
            </w:r>
          </w:p>
          <w:p w14:paraId="65D04C34" w14:textId="77777777" w:rsidR="008D16FF" w:rsidRDefault="00FA2D41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  <w:tr w:rsidR="008D16FF" w14:paraId="37D849DF" w14:textId="77777777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CCF364" w14:textId="77777777" w:rsidR="008D16FF" w:rsidRDefault="00FA2D4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A24016" w14:textId="77777777" w:rsidR="008D16FF" w:rsidRPr="00307B76" w:rsidRDefault="00FA2D41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 небуквенных графических средств: пробела между словами, знака переноса.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816709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5A6BFC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ED605D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96A401" w14:textId="77777777" w:rsidR="008D16FF" w:rsidRDefault="00FA2D4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15.02.2023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1E9A80" w14:textId="77777777" w:rsidR="008D16FF" w:rsidRPr="00307B76" w:rsidRDefault="00FA2D41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определение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количества слогов в слове, объяс​</w:t>
            </w:r>
            <w:r w:rsidRPr="00307B76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нение основания для деления слов на слоги;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19D5B2" w14:textId="77777777" w:rsidR="008D16FF" w:rsidRPr="00307B76" w:rsidRDefault="00FA2D4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280C85" w14:textId="77777777" w:rsidR="008D16FF" w:rsidRPr="00307B76" w:rsidRDefault="00FA2D41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/8434553?</w:t>
            </w:r>
          </w:p>
          <w:p w14:paraId="707528A6" w14:textId="77777777" w:rsidR="008D16FF" w:rsidRDefault="00FA2D41">
            <w:pPr>
              <w:autoSpaceDE w:val="0"/>
              <w:autoSpaceDN w:val="0"/>
              <w:spacing w:before="20" w:after="0" w:line="245" w:lineRule="auto"/>
              <w:ind w:left="72" w:right="144"/>
            </w:pPr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catalogue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https://uchebnik.mos.ru/material_view/atomic_objects/7411258?</w:t>
            </w:r>
          </w:p>
          <w:p w14:paraId="59A55C71" w14:textId="77777777" w:rsidR="008D16FF" w:rsidRDefault="00FA2D41">
            <w:pPr>
              <w:autoSpaceDE w:val="0"/>
              <w:autoSpaceDN w:val="0"/>
              <w:spacing w:before="1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  <w:tr w:rsidR="008D16FF" w14:paraId="6C490180" w14:textId="77777777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96BC49" w14:textId="77777777" w:rsidR="008D16FF" w:rsidRDefault="00FA2D4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C23946" w14:textId="77777777" w:rsidR="008D16FF" w:rsidRDefault="00FA2D41">
            <w:pPr>
              <w:autoSpaceDE w:val="0"/>
              <w:autoSpaceDN w:val="0"/>
              <w:spacing w:before="76" w:after="0" w:line="250" w:lineRule="auto"/>
              <w:ind w:left="72" w:right="144"/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Русский алфавит: правильное название букв, знание их последовательности.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Использование алфавита для упорядочения списка слов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1C1CE7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8DA807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73F3C7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5BEDF7" w14:textId="77777777" w:rsidR="008D16FF" w:rsidRDefault="00FA2D4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16.02.2023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C4D9F3" w14:textId="77777777" w:rsidR="008D16FF" w:rsidRPr="00307B76" w:rsidRDefault="00FA2D41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Игра-​соревнование «Повтори алфавит»;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Совместное выполнение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упражнения «Запиши слова по алфавиту»;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EA021D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5FED46" w14:textId="77777777" w:rsidR="008D16FF" w:rsidRDefault="00FA2D4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https://uchebnik.mos.ru/material_view/atomic_objects/7410169?</w:t>
            </w:r>
          </w:p>
          <w:p w14:paraId="0D1E6F00" w14:textId="77777777" w:rsidR="008D16FF" w:rsidRDefault="00FA2D41">
            <w:pPr>
              <w:autoSpaceDE w:val="0"/>
              <w:autoSpaceDN w:val="0"/>
              <w:spacing w:before="18" w:after="0" w:line="245" w:lineRule="auto"/>
              <w:ind w:left="72" w:right="144"/>
            </w:pPr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catalogue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https://uchebnik.mos.ru/material_view/atomic_objects/8382312?</w:t>
            </w:r>
          </w:p>
          <w:p w14:paraId="6394FAEF" w14:textId="77777777" w:rsidR="008D16FF" w:rsidRDefault="00FA2D41">
            <w:pPr>
              <w:autoSpaceDE w:val="0"/>
              <w:autoSpaceDN w:val="0"/>
              <w:spacing w:before="20" w:after="0" w:line="245" w:lineRule="auto"/>
              <w:ind w:left="72" w:right="144"/>
            </w:pPr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catalogue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https://uchebnik.mos.ru/material_view/atomic_objects/8382284?</w:t>
            </w:r>
          </w:p>
          <w:p w14:paraId="656B9BE8" w14:textId="77777777" w:rsidR="008D16FF" w:rsidRDefault="00FA2D41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  <w:tr w:rsidR="008D16FF" w14:paraId="62170627" w14:textId="77777777">
        <w:trPr>
          <w:trHeight w:hRule="exact" w:val="348"/>
        </w:trPr>
        <w:tc>
          <w:tcPr>
            <w:tcW w:w="3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CB6CC2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181F9F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820C19" w14:textId="77777777" w:rsidR="008D16FF" w:rsidRDefault="008D16FF"/>
        </w:tc>
      </w:tr>
      <w:tr w:rsidR="008D16FF" w14:paraId="38043906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53F5AA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4.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Лексика и морфология</w:t>
            </w:r>
          </w:p>
        </w:tc>
      </w:tr>
      <w:tr w:rsidR="008D16FF" w14:paraId="6A0EB3DD" w14:textId="77777777">
        <w:trPr>
          <w:trHeight w:hRule="exact" w:val="10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0C72D9" w14:textId="77777777" w:rsidR="008D16FF" w:rsidRDefault="00FA2D4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9EB63E" w14:textId="77777777" w:rsidR="008D16FF" w:rsidRPr="00307B76" w:rsidRDefault="00FA2D41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Слово как единица языка (ознакомление).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C21FF8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5156D1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7C7528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A74238" w14:textId="77777777" w:rsidR="008D16FF" w:rsidRDefault="00FA2D4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17.02.2023 28.02.2023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A42B26" w14:textId="77777777" w:rsidR="008D16FF" w:rsidRPr="00307B76" w:rsidRDefault="00FA2D4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«На какие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вопросы могут отвечать слова?»; Наблюдение за словами,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отвечающими на вопросы «кто?</w:t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»,«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что?»;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180B40" w14:textId="77777777" w:rsidR="008D16FF" w:rsidRPr="00307B76" w:rsidRDefault="00FA2D4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7463CD" w14:textId="77777777" w:rsidR="008D16FF" w:rsidRPr="00307B76" w:rsidRDefault="00FA2D41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videouroki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/20-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chto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takoe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slovo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rol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slov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rechi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-227.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07B7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/7410863?</w:t>
            </w:r>
          </w:p>
          <w:p w14:paraId="7B25893C" w14:textId="77777777" w:rsidR="008D16FF" w:rsidRDefault="00FA2D41">
            <w:pPr>
              <w:autoSpaceDE w:val="0"/>
              <w:autoSpaceDN w:val="0"/>
              <w:spacing w:before="20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</w:tbl>
    <w:p w14:paraId="511702DF" w14:textId="77777777" w:rsidR="008D16FF" w:rsidRDefault="008D16FF">
      <w:pPr>
        <w:autoSpaceDE w:val="0"/>
        <w:autoSpaceDN w:val="0"/>
        <w:spacing w:after="0" w:line="14" w:lineRule="exact"/>
      </w:pPr>
    </w:p>
    <w:p w14:paraId="7AD5F9D4" w14:textId="77777777" w:rsidR="008D16FF" w:rsidRDefault="008D16FF">
      <w:pPr>
        <w:sectPr w:rsidR="008D16FF">
          <w:pgSz w:w="16840" w:h="11900"/>
          <w:pgMar w:top="284" w:right="640" w:bottom="86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7DDE2B87" w14:textId="77777777" w:rsidR="008D16FF" w:rsidRDefault="008D16F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422"/>
        <w:gridCol w:w="528"/>
        <w:gridCol w:w="1106"/>
        <w:gridCol w:w="1140"/>
        <w:gridCol w:w="864"/>
        <w:gridCol w:w="2450"/>
        <w:gridCol w:w="1236"/>
        <w:gridCol w:w="4288"/>
      </w:tblGrid>
      <w:tr w:rsidR="008D16FF" w14:paraId="76E18DAB" w14:textId="77777777">
        <w:trPr>
          <w:trHeight w:hRule="exact" w:val="2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38E170" w14:textId="77777777" w:rsidR="008D16FF" w:rsidRDefault="00FA2D4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2D6838" w14:textId="77777777" w:rsidR="008D16FF" w:rsidRPr="00307B76" w:rsidRDefault="00FA2D41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Слово как название предмета, признака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предмета, действия предмета (ознакомление).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0400B6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9C3430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8AE8D4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131395" w14:textId="77777777" w:rsidR="008D16FF" w:rsidRDefault="00FA2D4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01.03.2023 06.03.2023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E34407" w14:textId="77777777" w:rsidR="008D16FF" w:rsidRPr="00307B76" w:rsidRDefault="00FA2D41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словами,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отвечающими на вопросы «кто?</w:t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»,«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что?»;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Совместное выполнение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группировки слов по заданному признаку: отвечают на вопрос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«что?» / отвечают на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вопрос«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кто?»;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словами,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отвечающими на вопросы «что делать?», «что сделать?»;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B56EA0" w14:textId="77777777" w:rsidR="008D16FF" w:rsidRPr="00307B76" w:rsidRDefault="00FA2D4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61BECD" w14:textId="77777777" w:rsidR="008D16FF" w:rsidRDefault="00FA2D41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https://uchebnik.mos.ru/material_view/atomic_objects/7582541? menuReferrer=catalogue</w:t>
            </w:r>
          </w:p>
        </w:tc>
      </w:tr>
      <w:tr w:rsidR="008D16FF" w14:paraId="43D78165" w14:textId="77777777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04D919" w14:textId="77777777" w:rsidR="008D16FF" w:rsidRDefault="00FA2D4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097736" w14:textId="77777777" w:rsidR="008D16FF" w:rsidRPr="00307B76" w:rsidRDefault="00FA2D41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Выявление слов, значение которых требует уточнения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2F385E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92619C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B79A5A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A95220" w14:textId="77777777" w:rsidR="008D16FF" w:rsidRDefault="00FA2D41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07.03.2023 10.03.2023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C070E4" w14:textId="77777777" w:rsidR="008D16FF" w:rsidRPr="00307B76" w:rsidRDefault="00FA2D41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нахождение в тексте слов по заданному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основанию, </w:t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например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слов,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отвечающих на вопрос «что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делает?»;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B79772" w14:textId="77777777" w:rsidR="008D16FF" w:rsidRPr="00307B76" w:rsidRDefault="00FA2D4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39C83A" w14:textId="77777777" w:rsidR="008D16FF" w:rsidRPr="00307B76" w:rsidRDefault="00FA2D41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/7243044?</w:t>
            </w:r>
          </w:p>
          <w:p w14:paraId="23C354C7" w14:textId="77777777" w:rsidR="008D16FF" w:rsidRDefault="00FA2D41">
            <w:pPr>
              <w:autoSpaceDE w:val="0"/>
              <w:autoSpaceDN w:val="0"/>
              <w:spacing w:before="18" w:after="0" w:line="252" w:lineRule="auto"/>
              <w:ind w:left="72" w:right="144"/>
            </w:pPr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catalogue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https://videouroki.net/video/22-slova-odnoznachnye-i-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mnogoznachnye-blizkie-i-protivopolozhnye-po-znacheniyu-227.html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https://uchebnik.mos.ru/material_view/atomic_objects/7411119?</w:t>
            </w:r>
          </w:p>
          <w:p w14:paraId="17982BDD" w14:textId="77777777" w:rsidR="008D16FF" w:rsidRDefault="00FA2D41">
            <w:pPr>
              <w:autoSpaceDE w:val="0"/>
              <w:autoSpaceDN w:val="0"/>
              <w:spacing w:before="1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  <w:tr w:rsidR="008D16FF" w14:paraId="32F096D1" w14:textId="77777777">
        <w:trPr>
          <w:trHeight w:hRule="exact" w:val="348"/>
        </w:trPr>
        <w:tc>
          <w:tcPr>
            <w:tcW w:w="3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8BDDCD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C8E0B5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10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61546C" w14:textId="77777777" w:rsidR="008D16FF" w:rsidRDefault="008D16FF"/>
        </w:tc>
      </w:tr>
      <w:tr w:rsidR="008D16FF" w14:paraId="0CC91D95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D692C3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5.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Синтаксис</w:t>
            </w:r>
          </w:p>
        </w:tc>
      </w:tr>
      <w:tr w:rsidR="008D16FF" w14:paraId="59E1A9D3" w14:textId="77777777">
        <w:trPr>
          <w:trHeight w:hRule="exact" w:val="2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808F55" w14:textId="77777777" w:rsidR="008D16FF" w:rsidRDefault="00FA2D4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077E2E" w14:textId="77777777" w:rsidR="008D16FF" w:rsidRPr="00307B76" w:rsidRDefault="00FA2D41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Предложение как единица языка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(ознакомление). Слово, предложение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(наблюдение над сходством и различием).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807D6F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58D32F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AA6CF7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233718" w14:textId="77777777" w:rsidR="008D16FF" w:rsidRDefault="00FA2D4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13.03.2023 14.03.2023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0554D5" w14:textId="77777777" w:rsidR="008D16FF" w:rsidRPr="00307B76" w:rsidRDefault="00FA2D41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со схемой предложения: умение читать схему предло​</w:t>
            </w:r>
            <w:r w:rsidRPr="00307B76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жения, преобразовывать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информацию, полученную из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схемы: составлять предложения, соответствующие схеме, с учётом знаков препинания в конце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схемы;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Совместная работа: составление предложения из набора слов;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94434C" w14:textId="77777777" w:rsidR="008D16FF" w:rsidRPr="00307B76" w:rsidRDefault="00FA2D4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E6A53B" w14:textId="77777777" w:rsidR="008D16FF" w:rsidRPr="00307B76" w:rsidRDefault="00FA2D41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videouroki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/01-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oformlenie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predlozhenij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tekstei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-227.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07B7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videouroki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/02-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vidy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predlozhenij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po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celi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307B7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vyskazyvaniyai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-227.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07B7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videouroki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/03-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vidy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predlozhenij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po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intonaciii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-227.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07B7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/8636842?</w:t>
            </w:r>
          </w:p>
          <w:p w14:paraId="445DB47B" w14:textId="77777777" w:rsidR="008D16FF" w:rsidRDefault="00FA2D41">
            <w:pPr>
              <w:autoSpaceDE w:val="0"/>
              <w:autoSpaceDN w:val="0"/>
              <w:spacing w:before="1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  <w:tr w:rsidR="008D16FF" w14:paraId="6C21E54B" w14:textId="77777777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3CE702" w14:textId="77777777" w:rsidR="008D16FF" w:rsidRDefault="00FA2D4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770C05" w14:textId="77777777" w:rsidR="008D16FF" w:rsidRPr="00307B76" w:rsidRDefault="00FA2D41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Установление связи слов в предложении при помощи смысловых вопросов.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1502EA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1DC8D0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ADAC6D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BCBBC5" w14:textId="77777777" w:rsidR="008D16FF" w:rsidRDefault="00FA2D4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15.03.2023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7C5D2C" w14:textId="77777777" w:rsidR="008D16FF" w:rsidRPr="00307B76" w:rsidRDefault="00FA2D41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группах: восстановление предложения в процессе выбора нужной формы слова, данного в скобках;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0F03FA" w14:textId="77777777" w:rsidR="008D16FF" w:rsidRPr="00307B76" w:rsidRDefault="00FA2D41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1860FE" w14:textId="77777777" w:rsidR="008D16FF" w:rsidRPr="00307B76" w:rsidRDefault="00FA2D41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videouroki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/18-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predlozhenie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ustanovlenie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svyazi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slov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predlozhenii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-227.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07B7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/10727031?</w:t>
            </w:r>
          </w:p>
          <w:p w14:paraId="274DBB94" w14:textId="77777777" w:rsidR="008D16FF" w:rsidRDefault="00FA2D41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  <w:tr w:rsidR="008D16FF" w14:paraId="1F0C3D9B" w14:textId="77777777">
        <w:trPr>
          <w:trHeight w:hRule="exact" w:val="18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6667DA" w14:textId="77777777" w:rsidR="008D16FF" w:rsidRDefault="00FA2D4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AB0EE7" w14:textId="77777777" w:rsidR="008D16FF" w:rsidRDefault="00FA2D41">
            <w:pPr>
              <w:autoSpaceDE w:val="0"/>
              <w:autoSpaceDN w:val="0"/>
              <w:spacing w:before="78" w:after="0" w:line="245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Восстановление деформированных предложений.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67A5BD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DF3C4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8D7134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3CD146" w14:textId="77777777" w:rsidR="008D16FF" w:rsidRDefault="00FA2D4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16.03.2023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354E28" w14:textId="77777777" w:rsidR="008D16FF" w:rsidRPr="00307B76" w:rsidRDefault="00FA2D41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восстановление предложения в процессе выбора нужной формы слова, данного в скобках;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сюжетными картинками и небольшим текстом: выбор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фрагментов текста, которые могут быть подписями под каждой из картинок;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044BBE" w14:textId="77777777" w:rsidR="008D16FF" w:rsidRPr="00307B76" w:rsidRDefault="00FA2D41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DA917D" w14:textId="77777777" w:rsidR="008D16FF" w:rsidRDefault="00FA2D41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https://uchebnik.mos.ru/material_view/atomic_objects/7584014? menuReferrer=catalogue</w:t>
            </w:r>
          </w:p>
        </w:tc>
      </w:tr>
    </w:tbl>
    <w:p w14:paraId="33A42AF1" w14:textId="77777777" w:rsidR="008D16FF" w:rsidRDefault="008D16FF">
      <w:pPr>
        <w:autoSpaceDE w:val="0"/>
        <w:autoSpaceDN w:val="0"/>
        <w:spacing w:after="0" w:line="14" w:lineRule="exact"/>
      </w:pPr>
    </w:p>
    <w:p w14:paraId="3C102BE7" w14:textId="77777777" w:rsidR="008D16FF" w:rsidRDefault="008D16FF">
      <w:pPr>
        <w:sectPr w:rsidR="008D16FF">
          <w:pgSz w:w="16840" w:h="11900"/>
          <w:pgMar w:top="284" w:right="640" w:bottom="694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3711A47" w14:textId="77777777" w:rsidR="008D16FF" w:rsidRDefault="008D16F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422"/>
        <w:gridCol w:w="528"/>
        <w:gridCol w:w="1106"/>
        <w:gridCol w:w="1140"/>
        <w:gridCol w:w="864"/>
        <w:gridCol w:w="2450"/>
        <w:gridCol w:w="1236"/>
        <w:gridCol w:w="4288"/>
      </w:tblGrid>
      <w:tr w:rsidR="008D16FF" w14:paraId="523D1DB2" w14:textId="77777777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09FC12" w14:textId="77777777" w:rsidR="008D16FF" w:rsidRDefault="00FA2D4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18160E" w14:textId="77777777" w:rsidR="008D16FF" w:rsidRPr="00307B76" w:rsidRDefault="00FA2D41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12F6EB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977B6C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66C736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F52874" w14:textId="77777777" w:rsidR="008D16FF" w:rsidRDefault="00FA2D4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17.03.2023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1DA8B4" w14:textId="77777777" w:rsidR="008D16FF" w:rsidRPr="00307B76" w:rsidRDefault="00FA2D4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деление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деформированного текста на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предложения, корректировка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оформления предложений,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списывание с учётом правильного оформления предложе​ний;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DDF4EE" w14:textId="77777777" w:rsidR="008D16FF" w:rsidRPr="00307B76" w:rsidRDefault="00FA2D4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0A2BBF" w14:textId="77777777" w:rsidR="008D16FF" w:rsidRDefault="00FA2D41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https://uchebnik.mos.ru/material_view/atomic_objects/10496417? menuReferrer=catalogue</w:t>
            </w:r>
          </w:p>
        </w:tc>
      </w:tr>
      <w:tr w:rsidR="008D16FF" w14:paraId="5111D5FC" w14:textId="77777777">
        <w:trPr>
          <w:trHeight w:hRule="exact" w:val="350"/>
        </w:trPr>
        <w:tc>
          <w:tcPr>
            <w:tcW w:w="3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A9114E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09966F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84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DCE389" w14:textId="77777777" w:rsidR="008D16FF" w:rsidRDefault="008D16FF"/>
        </w:tc>
      </w:tr>
      <w:tr w:rsidR="008D16FF" w14:paraId="3E86512F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4B0EDF" w14:textId="77777777" w:rsidR="008D16FF" w:rsidRDefault="00FA2D41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6.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Орфография и пунктуация</w:t>
            </w:r>
          </w:p>
        </w:tc>
      </w:tr>
      <w:tr w:rsidR="008D16FF" w14:paraId="252C2F32" w14:textId="77777777">
        <w:trPr>
          <w:trHeight w:hRule="exact" w:val="57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E55F8D" w14:textId="77777777" w:rsidR="008D16FF" w:rsidRDefault="00FA2D4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8F7825" w14:textId="77777777" w:rsidR="008D16FF" w:rsidRPr="00307B76" w:rsidRDefault="00FA2D41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Ознакомление с правилами правописания и их применение: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раздельное написание слов в предложении;- прописная буква в начале предложения и в именах собственных: в именах и фамилиях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людей, кличках животных;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перенос слов (без учёта морфемного членения слова);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гласные после шипящих в сочетаниях </w:t>
            </w:r>
            <w:r w:rsidRPr="00307B76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 xml:space="preserve">жи, ши 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(в положении под ударением), </w:t>
            </w:r>
            <w:r w:rsidRPr="00307B76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ча, ща, чу, щу;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сочетания </w:t>
            </w:r>
            <w:r w:rsidRPr="00307B76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чк, чн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слова с непроверяемыми гласными 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согласными (перечень слов в орфографическом словаре учебника);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знаки препинания в конце предложения: точка, вопросительный и восклицательный знаки.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00E7B3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C5AA14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1A720C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95F35A" w14:textId="77777777" w:rsidR="008D16FF" w:rsidRDefault="00FA2D41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20.03.2023 11.04.2023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A597FD" w14:textId="77777777" w:rsidR="008D16FF" w:rsidRPr="00307B76" w:rsidRDefault="00FA2D41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Орфографический тренинг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правильности и аккуратности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списывания;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запись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предложений, включающих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собствен​ные имена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существительные;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правило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правописания собственных имён при решении практических задач (выбор написания, </w:t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например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Орёл — орёл, Снежинка —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снежинка, Пушок — пушок и т.</w:t>
            </w:r>
          </w:p>
          <w:p w14:paraId="58C4AC03" w14:textId="77777777" w:rsidR="008D16FF" w:rsidRPr="00307B76" w:rsidRDefault="00FA2D41">
            <w:pPr>
              <w:autoSpaceDE w:val="0"/>
              <w:autoSpaceDN w:val="0"/>
              <w:spacing w:before="20" w:after="0" w:line="254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д.</w:t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).;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Орфографический тренинг: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отработка правописания сочета​</w:t>
            </w:r>
            <w:r w:rsidRPr="00307B76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ний жи, ши, ча, ща, чу, щу,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осуществление самоконтроля при использовании правил;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написанием слов с сочетаниями чк, чн,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формулирование правила по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результатам наблюдения,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соотнесение вывода с текстом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учебника;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Орфографический тренинг: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написание слов с сочетаниями чк, чн;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07C689" w14:textId="77777777" w:rsidR="008D16FF" w:rsidRDefault="00FA2D41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582846" w14:textId="77777777" w:rsidR="008D16FF" w:rsidRDefault="00FA2D41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https://videouroki.net/video/47-bukvosochetaniya-zhi-shi-cha-shcha-chu-shchu-227.html</w:t>
            </w:r>
          </w:p>
          <w:p w14:paraId="4E0DC93D" w14:textId="77777777" w:rsidR="008D16FF" w:rsidRDefault="00FA2D41">
            <w:pPr>
              <w:autoSpaceDE w:val="0"/>
              <w:autoSpaceDN w:val="0"/>
              <w:spacing w:before="210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https://videouroki.net/video/46-bukvosochetaniya-chk-chn-cht-227.html</w:t>
            </w:r>
          </w:p>
          <w:p w14:paraId="01EE11C4" w14:textId="77777777" w:rsidR="008D16FF" w:rsidRDefault="00FA2D41">
            <w:pPr>
              <w:autoSpaceDE w:val="0"/>
              <w:autoSpaceDN w:val="0"/>
              <w:spacing w:before="402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https://videouroki.net/video/48-zaglavnaya-bukva-v-slovah-227.html</w:t>
            </w:r>
          </w:p>
        </w:tc>
      </w:tr>
      <w:tr w:rsidR="008D16FF" w14:paraId="6F9216FC" w14:textId="77777777">
        <w:trPr>
          <w:trHeight w:hRule="exact" w:val="18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1B6457" w14:textId="77777777" w:rsidR="008D16FF" w:rsidRDefault="00FA2D4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E5198C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Усвоение алгоритма списывания текста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11F5AF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0B3501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FD6012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5B845B" w14:textId="77777777" w:rsidR="008D16FF" w:rsidRDefault="00FA2D4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12.04.2023 13.04.2023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F16D99" w14:textId="77777777" w:rsidR="008D16FF" w:rsidRPr="00307B76" w:rsidRDefault="00FA2D41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написанием слов с сочетаниями чк, чн,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формулирование правила по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результатам наблюдения,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соотнесение вывода с текстом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учебника;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Орфографический тренинг: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написание слов с сочетаниями чк, чн;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067EEA" w14:textId="77777777" w:rsidR="008D16FF" w:rsidRDefault="00FA2D41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3FCC6D" w14:textId="77777777" w:rsidR="008D16FF" w:rsidRDefault="00FA2D41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https://uchebnik.mos.ru/material_view/atomic_objects/7558178? menuReferrer=catalogue</w:t>
            </w:r>
          </w:p>
        </w:tc>
      </w:tr>
      <w:tr w:rsidR="008D16FF" w14:paraId="75DDE29E" w14:textId="77777777">
        <w:trPr>
          <w:trHeight w:hRule="exact" w:val="348"/>
        </w:trPr>
        <w:tc>
          <w:tcPr>
            <w:tcW w:w="3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88B3E3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69EC7F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</w:t>
            </w:r>
          </w:p>
        </w:tc>
        <w:tc>
          <w:tcPr>
            <w:tcW w:w="110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A2A698" w14:textId="77777777" w:rsidR="008D16FF" w:rsidRDefault="008D16FF"/>
        </w:tc>
      </w:tr>
      <w:tr w:rsidR="008D16FF" w14:paraId="601BA8CD" w14:textId="7777777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4BB996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7.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 речи</w:t>
            </w:r>
          </w:p>
        </w:tc>
      </w:tr>
    </w:tbl>
    <w:p w14:paraId="20279D3C" w14:textId="77777777" w:rsidR="008D16FF" w:rsidRDefault="008D16FF">
      <w:pPr>
        <w:autoSpaceDE w:val="0"/>
        <w:autoSpaceDN w:val="0"/>
        <w:spacing w:after="0" w:line="14" w:lineRule="exact"/>
      </w:pPr>
    </w:p>
    <w:p w14:paraId="2AC7DBB1" w14:textId="77777777" w:rsidR="008D16FF" w:rsidRDefault="008D16FF">
      <w:pPr>
        <w:sectPr w:rsidR="008D16FF">
          <w:pgSz w:w="16840" w:h="11900"/>
          <w:pgMar w:top="284" w:right="640" w:bottom="50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043E76C" w14:textId="77777777" w:rsidR="008D16FF" w:rsidRDefault="008D16F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422"/>
        <w:gridCol w:w="528"/>
        <w:gridCol w:w="1106"/>
        <w:gridCol w:w="1140"/>
        <w:gridCol w:w="864"/>
        <w:gridCol w:w="2450"/>
        <w:gridCol w:w="1236"/>
        <w:gridCol w:w="4288"/>
      </w:tblGrid>
      <w:tr w:rsidR="008D16FF" w14:paraId="3836BD0C" w14:textId="77777777">
        <w:trPr>
          <w:trHeight w:hRule="exact" w:val="30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11F712" w14:textId="77777777" w:rsidR="008D16FF" w:rsidRDefault="00FA2D4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7.1.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404967" w14:textId="77777777" w:rsidR="008D16FF" w:rsidRPr="00307B76" w:rsidRDefault="00FA2D41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4CC26A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CB6015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31DDF9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1D52DB" w14:textId="77777777" w:rsidR="008D16FF" w:rsidRDefault="00FA2D4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14.04.2023 17.04.2023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005448" w14:textId="77777777" w:rsidR="008D16FF" w:rsidRPr="00307B76" w:rsidRDefault="00FA2D41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рисунками, на которых изображены разные ситуа​ции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общения (приветствие, прощание, извинение, благодар​ность,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обращение с просьбой), устное обсуждение этих ситуаций, выбор соответствующих каждой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слов речевого этикета; Учебный диалог, в ходе которого обсуждаются ситуации общения, в которых выражается просьба, обосновывается выбор слов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речевого этикета,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соответствующих ситуации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выражения просьбы;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AE14E3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643449" w14:textId="77777777" w:rsidR="008D16FF" w:rsidRDefault="00FA2D41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https://uchebnik.mos.ru/material_view/atomic_objects/8433207? menuReferrer=catalogue</w:t>
            </w:r>
          </w:p>
        </w:tc>
      </w:tr>
      <w:tr w:rsidR="008D16FF" w14:paraId="46175066" w14:textId="77777777">
        <w:trPr>
          <w:trHeight w:hRule="exact" w:val="18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FF37D3" w14:textId="77777777" w:rsidR="008D16FF" w:rsidRDefault="00FA2D4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7.2.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0D518D" w14:textId="77777777" w:rsidR="008D16FF" w:rsidRPr="00307B76" w:rsidRDefault="00FA2D41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Текст как единица речи (ознакомление).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FE5508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10E056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7B0135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EA306A" w14:textId="77777777" w:rsidR="008D16FF" w:rsidRDefault="00FA2D41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18.04.2023 19.04.2023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500409" w14:textId="77777777" w:rsidR="008D16FF" w:rsidRPr="00307B76" w:rsidRDefault="00FA2D41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Разыгрывание сценок,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отражающих ситуации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выражения просьбы, извинения, вежливого отказа;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речевой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ситуации, содержащей извинение, анализ данной ситуации, выбор адекватных средств выраже​ния извинения;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B7A996" w14:textId="77777777" w:rsidR="008D16FF" w:rsidRDefault="00FA2D41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F19613" w14:textId="77777777" w:rsidR="008D16FF" w:rsidRDefault="00FA2D41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https://uchebnik.mos.ru/material_view/atomic_objects/7410750? menuReferrer=catalogue</w:t>
            </w:r>
          </w:p>
        </w:tc>
      </w:tr>
      <w:tr w:rsidR="008D16FF" w14:paraId="428E017F" w14:textId="77777777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743405" w14:textId="77777777" w:rsidR="008D16FF" w:rsidRDefault="00FA2D4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7.3.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FC6AED" w14:textId="77777777" w:rsidR="008D16FF" w:rsidRPr="00307B76" w:rsidRDefault="00FA2D41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Осознание ситуации общения: с какой целью, с кем и где происходит общение.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9EC808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6CD51E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389D31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F32A9C" w14:textId="77777777" w:rsidR="008D16FF" w:rsidRDefault="00FA2D4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20.04.2023 21.04.2023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B652EC" w14:textId="77777777" w:rsidR="008D16FF" w:rsidRPr="00307B76" w:rsidRDefault="00FA2D41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Творческое задание: придумать ситуации общения, в кото​рых могут быть употреблены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предложенные этикетные слова;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982709" w14:textId="77777777" w:rsidR="008D16FF" w:rsidRPr="00307B76" w:rsidRDefault="00FA2D4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1E757D" w14:textId="77777777" w:rsidR="008D16FF" w:rsidRDefault="00FA2D41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https://uchebnik.mos.ru/material_view/atomic_objects/7410475? menuReferrer=catalogue</w:t>
            </w:r>
          </w:p>
        </w:tc>
      </w:tr>
      <w:tr w:rsidR="008D16FF" w14:paraId="018E1D1F" w14:textId="77777777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DC2ABF" w14:textId="77777777" w:rsidR="008D16FF" w:rsidRDefault="00FA2D4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7.4.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60C86B" w14:textId="77777777" w:rsidR="008D16FF" w:rsidRPr="00307B76" w:rsidRDefault="00FA2D41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устного общения (чтение диалогов по ролям, просмотр видеоматериалов,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прослушивание аудиозаписи).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F55AFA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B02C2C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9B577E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786FDC" w14:textId="77777777" w:rsidR="008D16FF" w:rsidRDefault="00FA2D41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24.04.2023 25.04.2023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684B21" w14:textId="77777777" w:rsidR="008D16FF" w:rsidRPr="00307B76" w:rsidRDefault="00FA2D41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Творческое задание: придумать ситуации общения, в кото​рых могут быть употреблены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предложенные этикетные слова;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16DC5F" w14:textId="77777777" w:rsidR="008D16FF" w:rsidRPr="00307B76" w:rsidRDefault="00FA2D4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1108DF" w14:textId="77777777" w:rsidR="008D16FF" w:rsidRDefault="00FA2D41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https://uchebnik.mos.ru/material_view/atomic_objects/10475627? menuReferrer=catalogue</w:t>
            </w:r>
          </w:p>
        </w:tc>
      </w:tr>
      <w:tr w:rsidR="008D16FF" w14:paraId="31027A03" w14:textId="77777777">
        <w:trPr>
          <w:trHeight w:hRule="exact" w:val="24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FFD407" w14:textId="77777777" w:rsidR="008D16FF" w:rsidRDefault="00FA2D4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7.5.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75D900" w14:textId="77777777" w:rsidR="008D16FF" w:rsidRPr="00307B76" w:rsidRDefault="00FA2D41">
            <w:pPr>
              <w:autoSpaceDE w:val="0"/>
              <w:autoSpaceDN w:val="0"/>
              <w:spacing w:before="78" w:after="0" w:line="250" w:lineRule="auto"/>
              <w:ind w:left="72" w:right="576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Овладение нормами речевого этикета в ситуациях учебного и бытового общения (приветствие, прощание, извинение,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благодарность, обращение с просьбой)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12ACBD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79C367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49F9E6" w14:textId="77777777" w:rsidR="008D16FF" w:rsidRDefault="00FA2D4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0497DD" w14:textId="77777777" w:rsidR="008D16FF" w:rsidRDefault="00FA2D4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26.04.2023 27.04.2023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42D2AC" w14:textId="77777777" w:rsidR="008D16FF" w:rsidRPr="00307B76" w:rsidRDefault="00FA2D41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оценивание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дидактического текста с точки зрения наличия/отсутствия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необходимых элементов речево​го этикета в описанных в тексте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ситуациях общения;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оценивание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предложенных юмористиче​ских стихотворений с точки зрения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соблюдения героями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стихотворений правил речевого этикета;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990513" w14:textId="77777777" w:rsidR="008D16FF" w:rsidRPr="00307B76" w:rsidRDefault="00FA2D4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6475A8" w14:textId="77777777" w:rsidR="008D16FF" w:rsidRDefault="00FA2D41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https://uchebnik.mos.ru/material_view/atomic_objects/7411044? menuReferrer=catalogue</w:t>
            </w:r>
          </w:p>
        </w:tc>
      </w:tr>
      <w:tr w:rsidR="008D16FF" w14:paraId="3134517E" w14:textId="77777777">
        <w:trPr>
          <w:trHeight w:hRule="exact" w:val="348"/>
        </w:trPr>
        <w:tc>
          <w:tcPr>
            <w:tcW w:w="3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0F7F9C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9F5831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072571" w14:textId="77777777" w:rsidR="008D16FF" w:rsidRDefault="008D16FF"/>
        </w:tc>
      </w:tr>
      <w:tr w:rsidR="008D16FF" w14:paraId="05AB4F13" w14:textId="77777777">
        <w:trPr>
          <w:trHeight w:hRule="exact" w:val="348"/>
        </w:trPr>
        <w:tc>
          <w:tcPr>
            <w:tcW w:w="3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2728C3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53A072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</w:t>
            </w:r>
          </w:p>
        </w:tc>
        <w:tc>
          <w:tcPr>
            <w:tcW w:w="110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3F2CEE" w14:textId="77777777" w:rsidR="008D16FF" w:rsidRDefault="008D16FF"/>
        </w:tc>
      </w:tr>
      <w:tr w:rsidR="008D16FF" w14:paraId="3590FA4A" w14:textId="77777777">
        <w:trPr>
          <w:trHeight w:hRule="exact" w:val="328"/>
        </w:trPr>
        <w:tc>
          <w:tcPr>
            <w:tcW w:w="3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05509D" w14:textId="77777777" w:rsidR="008D16FF" w:rsidRPr="00307B76" w:rsidRDefault="00FA2D41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F2602B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600FE3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4E4F22" w14:textId="77777777" w:rsidR="008D16FF" w:rsidRDefault="00FA2D4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88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3E92C3" w14:textId="77777777" w:rsidR="008D16FF" w:rsidRDefault="008D16FF"/>
        </w:tc>
      </w:tr>
    </w:tbl>
    <w:p w14:paraId="15DEAC40" w14:textId="77777777" w:rsidR="008D16FF" w:rsidRDefault="008D16FF">
      <w:pPr>
        <w:autoSpaceDE w:val="0"/>
        <w:autoSpaceDN w:val="0"/>
        <w:spacing w:after="0" w:line="14" w:lineRule="exact"/>
      </w:pPr>
    </w:p>
    <w:p w14:paraId="1A82C2AF" w14:textId="77777777" w:rsidR="008D16FF" w:rsidRDefault="008D16FF">
      <w:pPr>
        <w:sectPr w:rsidR="008D16FF">
          <w:pgSz w:w="16840" w:h="11900"/>
          <w:pgMar w:top="284" w:right="640" w:bottom="328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2573663A" w14:textId="77777777" w:rsidR="008D16FF" w:rsidRDefault="008D16FF">
      <w:pPr>
        <w:sectPr w:rsidR="008D16FF">
          <w:pgSz w:w="16840" w:h="11900"/>
          <w:pgMar w:top="1440" w:right="1440" w:bottom="1440" w:left="1440" w:header="720" w:footer="720" w:gutter="0"/>
          <w:cols w:space="720" w:equalWidth="0">
            <w:col w:w="15534" w:space="0"/>
          </w:cols>
          <w:docGrid w:linePitch="360"/>
        </w:sectPr>
      </w:pPr>
    </w:p>
    <w:p w14:paraId="572590D1" w14:textId="77777777" w:rsidR="008D16FF" w:rsidRDefault="008D16FF">
      <w:pPr>
        <w:autoSpaceDE w:val="0"/>
        <w:autoSpaceDN w:val="0"/>
        <w:spacing w:after="78" w:line="220" w:lineRule="exact"/>
      </w:pPr>
    </w:p>
    <w:p w14:paraId="57318248" w14:textId="062C6485" w:rsidR="008D16FF" w:rsidRDefault="00FA2D41" w:rsidP="00424B3C">
      <w:pPr>
        <w:autoSpaceDE w:val="0"/>
        <w:autoSpaceDN w:val="0"/>
        <w:spacing w:after="320" w:line="230" w:lineRule="auto"/>
        <w:jc w:val="center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2894"/>
        <w:gridCol w:w="732"/>
        <w:gridCol w:w="1620"/>
        <w:gridCol w:w="1668"/>
        <w:gridCol w:w="1236"/>
        <w:gridCol w:w="1826"/>
      </w:tblGrid>
      <w:tr w:rsidR="008D16FF" w14:paraId="235F15B7" w14:textId="77777777" w:rsidTr="003A3448">
        <w:trPr>
          <w:trHeight w:hRule="exact"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5FF4A0" w14:textId="77777777" w:rsidR="008D16FF" w:rsidRDefault="00FA2D41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2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386A40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510813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AF66E4" w14:textId="77777777" w:rsidR="008D16FF" w:rsidRDefault="00FA2D41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0B1630" w14:textId="77777777" w:rsidR="008D16FF" w:rsidRDefault="00FA2D41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Виды, формы контроля</w:t>
            </w:r>
          </w:p>
        </w:tc>
      </w:tr>
      <w:tr w:rsidR="008D16FF" w14:paraId="48586DA0" w14:textId="77777777" w:rsidTr="003A3448">
        <w:trPr>
          <w:trHeight w:hRule="exact" w:val="828"/>
        </w:trPr>
        <w:tc>
          <w:tcPr>
            <w:tcW w:w="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0E513" w14:textId="77777777" w:rsidR="008D16FF" w:rsidRDefault="008D16FF"/>
        </w:tc>
        <w:tc>
          <w:tcPr>
            <w:tcW w:w="2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0CA58" w14:textId="77777777" w:rsidR="008D16FF" w:rsidRDefault="008D16FF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8F4D89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9E6A1F" w14:textId="77777777" w:rsidR="008D16FF" w:rsidRDefault="00FA2D41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59E993" w14:textId="77777777" w:rsidR="008D16FF" w:rsidRDefault="00FA2D41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27CBA" w14:textId="77777777" w:rsidR="008D16FF" w:rsidRDefault="008D16FF"/>
        </w:tc>
        <w:tc>
          <w:tcPr>
            <w:tcW w:w="1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7C61F" w14:textId="77777777" w:rsidR="008D16FF" w:rsidRDefault="008D16FF"/>
        </w:tc>
      </w:tr>
      <w:tr w:rsidR="008D16FF" w:rsidRPr="00101051" w14:paraId="48499A5C" w14:textId="77777777" w:rsidTr="003A3448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726F37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214D85" w14:textId="77777777" w:rsidR="008D16FF" w:rsidRDefault="00FA2D4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Ориентировка на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странице прописей.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A7DE88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10BA83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CFE26D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2E10DD" w14:textId="692D32A8" w:rsidR="008D16FF" w:rsidRDefault="008D16FF" w:rsidP="003A3448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49E100" w14:textId="77777777" w:rsidR="008D16FF" w:rsidRPr="00307B76" w:rsidRDefault="00FA2D41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8D16FF" w:rsidRPr="00101051" w14:paraId="6E653A22" w14:textId="77777777" w:rsidTr="003A3448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B3A1B3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4F278B" w14:textId="77777777" w:rsidR="008D16FF" w:rsidRPr="00307B76" w:rsidRDefault="00FA2D41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Отработка алгоритма действий на страницах прописей.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ACDF54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007F91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2AC6A7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13BA80" w14:textId="52DFA797" w:rsidR="008D16FF" w:rsidRDefault="008D16FF" w:rsidP="003A3448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E6A56E" w14:textId="77777777" w:rsidR="008D16FF" w:rsidRPr="00307B76" w:rsidRDefault="00FA2D41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257F4FAC" w14:textId="77777777" w:rsidTr="003A3448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742E00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159562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Введение понятия«слово».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10B335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B7D398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3D31CE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AC7F88" w14:textId="353FDDD1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A55A20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608ED34A" w14:textId="77777777" w:rsidTr="003A3448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204F5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A268AA" w14:textId="77777777" w:rsidR="003A3448" w:rsidRPr="00EC538F" w:rsidRDefault="006A2608">
            <w:pPr>
              <w:autoSpaceDE w:val="0"/>
              <w:autoSpaceDN w:val="0"/>
              <w:spacing w:before="98" w:after="0" w:line="271" w:lineRule="auto"/>
              <w:ind w:left="72" w:right="43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C53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РИСОВАНИЕ ДЛИННЫХ ГОРИЗОНТАЛЬНЫХ ЛИНИЙ</w:t>
            </w:r>
            <w:r w:rsidR="00EC538F" w:rsidRPr="00EC53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</w:p>
          <w:p w14:paraId="12910FAE" w14:textId="0269EDE1" w:rsidR="00EC538F" w:rsidRPr="00307B76" w:rsidRDefault="00EC538F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EC538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РИСОВАНИЕ ДЛИННЫХ</w:t>
            </w:r>
            <w:r w:rsidRPr="00EC538F">
              <w:rPr>
                <w:rFonts w:ascii="Times New Roman" w:hAnsi="Times New Roman" w:cs="Times New Roman"/>
                <w:lang w:val="ru-RU"/>
              </w:rPr>
              <w:t xml:space="preserve"> ВЕРТИКАЛЬНЫХ ЛИНИЙ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1353D6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84197A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D223E7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B832CE" w14:textId="6E2D7968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81D32B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429564BD" w14:textId="77777777" w:rsidTr="003A3448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4CA056" w14:textId="77962004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271042" w14:textId="7549FFA4" w:rsidR="00EC538F" w:rsidRPr="00EC538F" w:rsidRDefault="00EC538F" w:rsidP="00EC538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sz w:val="16"/>
                <w:szCs w:val="16"/>
                <w:lang w:val="ru-RU"/>
              </w:rPr>
            </w:pPr>
            <w:r w:rsidRPr="00EC538F">
              <w:rPr>
                <w:sz w:val="16"/>
                <w:szCs w:val="16"/>
                <w:lang w:val="ru-RU"/>
              </w:rPr>
              <w:t xml:space="preserve">ТРЕНИРОВКА В ПРОВЕДЕНИИ НАКЛОННЫХ ПАРАЛЛЕЛЬНЫХ ЛИНИЙ. ПРОСТРАНСТВЕННЫЕ </w:t>
            </w:r>
          </w:p>
          <w:p w14:paraId="30AFF702" w14:textId="0BA75B51" w:rsidR="00EC538F" w:rsidRPr="00EC538F" w:rsidRDefault="00EC538F" w:rsidP="00EC538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EC538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ОТНОШЕНИЯ МЕЖДУ ОБЪЕКТАМИ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A3D38D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F7C188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C85B2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5E5584" w14:textId="44BA0FD6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037B14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6C6DB7CF" w14:textId="77777777" w:rsidTr="003A3448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468285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0A1CAE" w14:textId="0E67DEA6" w:rsidR="003A3448" w:rsidRPr="00F460D2" w:rsidRDefault="003A3448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lang w:val="ru-RU"/>
              </w:rPr>
            </w:pPr>
            <w:r w:rsidRPr="00F460D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Деление предложения на слова.</w:t>
            </w:r>
            <w:r w:rsidR="00F460D2" w:rsidRPr="00F460D2">
              <w:rPr>
                <w:lang w:val="ru-RU"/>
              </w:rPr>
              <w:t xml:space="preserve"> </w:t>
            </w:r>
            <w:r w:rsidR="00F460D2" w:rsidRPr="00F460D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РИСОВАНИЕ КОРОТКИХ ВЕРТИКАЛЬНЫХ ЛИНИЙ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FB1C7F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811373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D3D80E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144A2E" w14:textId="30FE6BB2" w:rsidR="003A3448" w:rsidRDefault="003A3448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6EB048" w14:textId="77777777" w:rsidR="003A3448" w:rsidRPr="00307B76" w:rsidRDefault="003A3448">
            <w:pPr>
              <w:autoSpaceDE w:val="0"/>
              <w:autoSpaceDN w:val="0"/>
              <w:spacing w:before="100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08A15406" w14:textId="77777777" w:rsidTr="003A3448">
        <w:trPr>
          <w:trHeight w:hRule="exact" w:val="18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317191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DE9AC6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Сравнение звуков.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E46244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9A975A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AD50EE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069068" w14:textId="2B76552C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DEA65E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14:paraId="30211591" w14:textId="77777777" w:rsidR="008D16FF" w:rsidRPr="00307B76" w:rsidRDefault="008D16FF">
      <w:pPr>
        <w:autoSpaceDE w:val="0"/>
        <w:autoSpaceDN w:val="0"/>
        <w:spacing w:after="0" w:line="14" w:lineRule="exact"/>
        <w:rPr>
          <w:lang w:val="ru-RU"/>
        </w:rPr>
      </w:pPr>
    </w:p>
    <w:p w14:paraId="004515AD" w14:textId="77777777" w:rsidR="008D16FF" w:rsidRPr="00307B76" w:rsidRDefault="008D16FF">
      <w:pPr>
        <w:rPr>
          <w:lang w:val="ru-RU"/>
        </w:rPr>
        <w:sectPr w:rsidR="008D16FF" w:rsidRPr="00307B76">
          <w:pgSz w:w="11900" w:h="16840"/>
          <w:pgMar w:top="298" w:right="650" w:bottom="107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755D3196" w14:textId="77777777" w:rsidR="008D16FF" w:rsidRPr="00307B76" w:rsidRDefault="008D16F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2894"/>
        <w:gridCol w:w="732"/>
        <w:gridCol w:w="1620"/>
        <w:gridCol w:w="1668"/>
        <w:gridCol w:w="1236"/>
        <w:gridCol w:w="1826"/>
      </w:tblGrid>
      <w:tr w:rsidR="008D16FF" w:rsidRPr="00101051" w14:paraId="04BB376C" w14:textId="77777777" w:rsidTr="003A3448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4439FD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714F64" w14:textId="77777777" w:rsidR="008D16FF" w:rsidRPr="00307B76" w:rsidRDefault="00FA2D4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Знакомство со схемой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звукового состава слова.</w:t>
            </w:r>
          </w:p>
          <w:p w14:paraId="04FF76D0" w14:textId="77777777" w:rsidR="008D16FF" w:rsidRDefault="00FA2D41">
            <w:pPr>
              <w:autoSpaceDE w:val="0"/>
              <w:autoSpaceDN w:val="0"/>
              <w:spacing w:before="70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Проверочная работа«Сравнение звуков».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7DC7FA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6DA76D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BCBFC2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157A66" w14:textId="479E732D" w:rsidR="008D16FF" w:rsidRDefault="008D16F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057DE4" w14:textId="77777777" w:rsidR="008D16FF" w:rsidRPr="00307B76" w:rsidRDefault="00FA2D41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59AEBD4E" w14:textId="77777777" w:rsidTr="003A3448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49E86E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66854A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Интонационное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выделение заданного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звука в слове,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определение его места в слове.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144175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20184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50D993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B7BEA2" w14:textId="4A888BB5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192BB6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3C43B4D3" w14:textId="77777777" w:rsidTr="003A3448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A15186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C142A5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Знакомство с рабочей строкой.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2679ED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204599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1AE9E0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8B3AC6" w14:textId="73646A47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5A9645" w14:textId="77777777" w:rsidR="003A3448" w:rsidRPr="00307B76" w:rsidRDefault="003A3448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6220CE81" w14:textId="77777777" w:rsidTr="003A3448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7CE1BD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ECD665" w14:textId="77777777" w:rsidR="003A3448" w:rsidRPr="00307B76" w:rsidRDefault="003A344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Сравнение слов по звуковой структуре.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E9A626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97E842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B5E78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80A8D8" w14:textId="6E4E2997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DA4F4B" w14:textId="77777777" w:rsidR="003A3448" w:rsidRPr="00307B76" w:rsidRDefault="003A3448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583B6255" w14:textId="77777777" w:rsidTr="003A3448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9F1809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69DDB3" w14:textId="0816045F" w:rsidR="003A3448" w:rsidRPr="00307B76" w:rsidRDefault="003A3448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Звуковой анализ </w:t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слов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ит», «кот». Сравнение этих слов</w:t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по звуковой структуре.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6AD9FE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39C76E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A49ED9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6EED82" w14:textId="32113B7D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9A65AC" w14:textId="77777777" w:rsidR="003A3448" w:rsidRPr="00307B76" w:rsidRDefault="003A3448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6F450578" w14:textId="77777777" w:rsidTr="003A3448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383177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CE9338" w14:textId="094B373E" w:rsidR="003A3448" w:rsidRPr="00307B76" w:rsidRDefault="003A3448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Звуковой анализ </w:t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слов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лу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к», «лес». Сравнение этих слов </w:t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 звуковой структуре.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F2C840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F9114D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19667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7D364E" w14:textId="5A23FC01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9932F6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129501FC" w14:textId="77777777" w:rsidTr="003A3448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EFC168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DB9384" w14:textId="77777777" w:rsidR="003A3448" w:rsidRDefault="003A3448">
            <w:pPr>
              <w:autoSpaceDE w:val="0"/>
              <w:autoSpaceDN w:val="0"/>
              <w:spacing w:before="100" w:after="0" w:line="262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Развитие свободы движения руки.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B6F58A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F666A7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CD055C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537B74" w14:textId="5B56C7E1" w:rsidR="003A3448" w:rsidRDefault="003A3448" w:rsidP="003A3448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B3F39A" w14:textId="77777777" w:rsidR="003A3448" w:rsidRPr="00307B76" w:rsidRDefault="003A3448">
            <w:pPr>
              <w:autoSpaceDE w:val="0"/>
              <w:autoSpaceDN w:val="0"/>
              <w:spacing w:before="100" w:after="0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6D663061" w14:textId="77777777" w:rsidTr="003A3448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79EC5F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6DFD52" w14:textId="77777777" w:rsidR="003A3448" w:rsidRPr="00307B76" w:rsidRDefault="003A3448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Отражение качественных характеристик звуков в моделях слова.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9C1E4F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43AFA4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B5F2A2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29F258" w14:textId="7931D22E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42C402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55CFEC81" w14:textId="77777777" w:rsidTr="003A3448">
        <w:trPr>
          <w:trHeight w:hRule="exact" w:val="18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5AE729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62D55B" w14:textId="77777777" w:rsidR="003A3448" w:rsidRPr="00307B76" w:rsidRDefault="003A3448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Отражение качественных характеристик звуков в моделях слова.</w:t>
            </w:r>
          </w:p>
          <w:p w14:paraId="209FC626" w14:textId="77777777" w:rsidR="003A3448" w:rsidRPr="00307B76" w:rsidRDefault="003A3448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Проверочная </w:t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работа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Звуковой анализ слов».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815B39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95751E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BAF0D0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B55194" w14:textId="07592757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07518B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14:paraId="24B0F4BF" w14:textId="77777777" w:rsidR="008D16FF" w:rsidRPr="00307B76" w:rsidRDefault="008D16FF">
      <w:pPr>
        <w:autoSpaceDE w:val="0"/>
        <w:autoSpaceDN w:val="0"/>
        <w:spacing w:after="0" w:line="14" w:lineRule="exact"/>
        <w:rPr>
          <w:lang w:val="ru-RU"/>
        </w:rPr>
      </w:pPr>
    </w:p>
    <w:p w14:paraId="33A9FBBC" w14:textId="77777777" w:rsidR="008D16FF" w:rsidRPr="00307B76" w:rsidRDefault="008D16FF">
      <w:pPr>
        <w:rPr>
          <w:lang w:val="ru-RU"/>
        </w:rPr>
        <w:sectPr w:rsidR="008D16FF" w:rsidRPr="00307B76">
          <w:pgSz w:w="11900" w:h="16840"/>
          <w:pgMar w:top="284" w:right="650" w:bottom="37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1B2B258E" w14:textId="77777777" w:rsidR="008D16FF" w:rsidRPr="00307B76" w:rsidRDefault="008D16F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2894"/>
        <w:gridCol w:w="732"/>
        <w:gridCol w:w="1620"/>
        <w:gridCol w:w="1668"/>
        <w:gridCol w:w="1236"/>
        <w:gridCol w:w="1826"/>
      </w:tblGrid>
      <w:tr w:rsidR="008D16FF" w:rsidRPr="00101051" w14:paraId="63BFE16E" w14:textId="77777777" w:rsidTr="003A3448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4C6C49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E31319" w14:textId="77777777" w:rsidR="008D16FF" w:rsidRPr="00307B76" w:rsidRDefault="00FA2D41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заглавной 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строчной буквы «А, а»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60731B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2CC885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157DDD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8A8889" w14:textId="55B699F8" w:rsidR="008D16FF" w:rsidRDefault="008D16F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A4D659" w14:textId="77777777" w:rsidR="008D16FF" w:rsidRPr="00307B76" w:rsidRDefault="00FA2D41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0E50149E" w14:textId="77777777" w:rsidTr="003A3448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3835A4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6EB802" w14:textId="77777777" w:rsidR="003A3448" w:rsidRPr="00307B76" w:rsidRDefault="003A344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Знакомство с буквой «Я, я».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95FFFD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8A6FE4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F355A5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297048" w14:textId="2736497E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C57617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14:paraId="62EEF818" w14:textId="77777777" w:rsidTr="003A344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33B715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03779F" w14:textId="77777777" w:rsidR="003A3448" w:rsidRPr="00307B76" w:rsidRDefault="003A3448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заглавной 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строчной буквы «Я, я».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10E42F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0E9540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80783D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919AA6" w14:textId="68AE21E4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E687A7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A3448" w:rsidRPr="00101051" w14:paraId="4AA9124D" w14:textId="77777777" w:rsidTr="003A3448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B0A1CA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3B7989" w14:textId="77777777" w:rsidR="003A3448" w:rsidRPr="00307B76" w:rsidRDefault="003A3448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Закрепление правил обозначение звука [а] буквами.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B22443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25C740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59C2D6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944464" w14:textId="7B570DBA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107018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14:paraId="1BC61503" w14:textId="77777777" w:rsidTr="003A344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2FECAD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979C29" w14:textId="77777777" w:rsidR="003A3448" w:rsidRPr="00307B76" w:rsidRDefault="003A3448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Закрепление правил обозначение звука [а] буквами.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4EBFA5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1ABC08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AC8DB9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C5C4B4" w14:textId="1C5CBB6D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1806B5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A3448" w14:paraId="28EE2D07" w14:textId="77777777" w:rsidTr="003A344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20E3F7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D64656" w14:textId="77777777" w:rsidR="003A3448" w:rsidRPr="00307B76" w:rsidRDefault="003A3448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заглавной 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строчной буквы «О, о».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550F48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382649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216BEC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363FC8" w14:textId="2C8F17D8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39D005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A3448" w14:paraId="50FF5D1A" w14:textId="77777777" w:rsidTr="003A3448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423DE2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4CE6DD" w14:textId="77777777" w:rsidR="003A3448" w:rsidRPr="00307B76" w:rsidRDefault="003A3448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заглавной 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строчной буквы «Ё, ё».</w:t>
            </w:r>
          </w:p>
          <w:p w14:paraId="7D416501" w14:textId="77777777" w:rsidR="003A3448" w:rsidRPr="00307B76" w:rsidRDefault="003A3448">
            <w:pPr>
              <w:autoSpaceDE w:val="0"/>
              <w:autoSpaceDN w:val="0"/>
              <w:spacing w:before="70" w:after="0" w:line="27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Проверочная работа по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теме «Письмо заглавной и строчной букв А, </w:t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О».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CCC475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99A853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DB609A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15D5BB" w14:textId="0892973F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B51BFC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A3448" w14:paraId="728F5213" w14:textId="77777777" w:rsidTr="003A3448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A37E04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265BE8" w14:textId="77777777" w:rsidR="003A3448" w:rsidRPr="00307B76" w:rsidRDefault="003A3448">
            <w:pPr>
              <w:autoSpaceDE w:val="0"/>
              <w:autoSpaceDN w:val="0"/>
              <w:spacing w:before="98" w:after="0" w:line="274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Буква «ё» в начале слова (обозначение звуков [й’] и [о]).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A0C83E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2EE131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81F980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4DA880" w14:textId="3B53474B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45F9DD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A3448" w14:paraId="36EC5B98" w14:textId="77777777" w:rsidTr="003A344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4C84F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96888C" w14:textId="77777777" w:rsidR="003A3448" w:rsidRPr="00307B76" w:rsidRDefault="003A3448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Закрепление правил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обозначение звуков [о] и [а] буквами.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0123F8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CDDB61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65DC7F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C8E030" w14:textId="2DA497DB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4D4211" w14:textId="77777777" w:rsidR="003A3448" w:rsidRDefault="003A3448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3A3448" w14:paraId="17F7FAC3" w14:textId="77777777" w:rsidTr="003A344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82B2C2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107C77" w14:textId="77777777" w:rsidR="003A3448" w:rsidRPr="00307B76" w:rsidRDefault="003A3448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Закрепление правил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обозначение звуков [о] и [а] буквами.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83BFB8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5EAB31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DA5D3A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375F99" w14:textId="1E627C5C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5B4F25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A3448" w:rsidRPr="00101051" w14:paraId="02E96D91" w14:textId="77777777" w:rsidTr="003A3448">
        <w:trPr>
          <w:trHeight w:hRule="exact" w:val="18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5BC6C9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E5CC7C" w14:textId="77777777" w:rsidR="003A3448" w:rsidRPr="00307B76" w:rsidRDefault="003A3448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заглавной 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строчной буквы «У, у».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E2851D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19A218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6C569A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430A4B" w14:textId="43499A0E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EEA97F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14:paraId="501D140A" w14:textId="77777777" w:rsidR="008D16FF" w:rsidRPr="00307B76" w:rsidRDefault="008D16FF">
      <w:pPr>
        <w:autoSpaceDE w:val="0"/>
        <w:autoSpaceDN w:val="0"/>
        <w:spacing w:after="0" w:line="14" w:lineRule="exact"/>
        <w:rPr>
          <w:lang w:val="ru-RU"/>
        </w:rPr>
      </w:pPr>
    </w:p>
    <w:p w14:paraId="06969E9A" w14:textId="77777777" w:rsidR="008D16FF" w:rsidRPr="00307B76" w:rsidRDefault="008D16FF">
      <w:pPr>
        <w:rPr>
          <w:lang w:val="ru-RU"/>
        </w:rPr>
        <w:sectPr w:rsidR="008D16FF" w:rsidRPr="00307B76">
          <w:pgSz w:w="11900" w:h="16840"/>
          <w:pgMar w:top="284" w:right="650" w:bottom="38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5B4F31B1" w14:textId="77777777" w:rsidR="008D16FF" w:rsidRPr="00307B76" w:rsidRDefault="008D16F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055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2894"/>
        <w:gridCol w:w="732"/>
        <w:gridCol w:w="1620"/>
        <w:gridCol w:w="1668"/>
        <w:gridCol w:w="1236"/>
        <w:gridCol w:w="1826"/>
      </w:tblGrid>
      <w:tr w:rsidR="003A3448" w14:paraId="746A5FA3" w14:textId="77777777" w:rsidTr="00F460D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32328A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C98671" w14:textId="77777777" w:rsidR="003A3448" w:rsidRPr="00307B76" w:rsidRDefault="003A344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заглавной 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строчной буквы «Ю, ю».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375A45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8ECBE8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3137A7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310098" w14:textId="1F3EF2FA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F0BC07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A3448" w:rsidRPr="00101051" w14:paraId="579C2078" w14:textId="77777777" w:rsidTr="00F460D2">
        <w:trPr>
          <w:trHeight w:hRule="exact"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E3DD3D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AB2BB9" w14:textId="77777777" w:rsidR="003A3448" w:rsidRPr="00307B76" w:rsidRDefault="003A3448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Закрепление правил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обозначение звуков [у], [о] и [а] буквами.</w:t>
            </w:r>
          </w:p>
          <w:p w14:paraId="68B94BBF" w14:textId="77777777" w:rsidR="003A3448" w:rsidRPr="00307B76" w:rsidRDefault="003A3448">
            <w:pPr>
              <w:autoSpaceDE w:val="0"/>
              <w:autoSpaceDN w:val="0"/>
              <w:spacing w:before="70" w:after="0"/>
              <w:ind w:left="72" w:right="43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Проверочная </w:t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работа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Правила обозначения звуков [у], [о] и [а]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буквами».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9BBBAD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7B94CC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080B62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A98E0F" w14:textId="4CFC2B4C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BBBF05" w14:textId="77777777" w:rsidR="003A3448" w:rsidRPr="00307B76" w:rsidRDefault="003A3448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39FDFFF6" w14:textId="77777777" w:rsidTr="00F460D2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968CE3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A7AC84" w14:textId="77777777" w:rsidR="003A3448" w:rsidRPr="00307B76" w:rsidRDefault="003A3448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Знакомство с буквой «Э, э».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922BCE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A74E62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76E98F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EAD26A" w14:textId="4A333D60" w:rsidR="003A3448" w:rsidRDefault="003A3448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970095" w14:textId="77777777" w:rsidR="003A3448" w:rsidRPr="00307B76" w:rsidRDefault="003A3448">
            <w:pPr>
              <w:autoSpaceDE w:val="0"/>
              <w:autoSpaceDN w:val="0"/>
              <w:spacing w:before="100" w:after="0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7217C586" w14:textId="77777777" w:rsidTr="00F460D2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51642C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7CC3BA" w14:textId="77777777" w:rsidR="003A3448" w:rsidRPr="00307B76" w:rsidRDefault="003A3448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заглавной 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строчной буквы «Э, э».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6D84F2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92119A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BA2B0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1226A1" w14:textId="2AC66005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60BBF7" w14:textId="77777777" w:rsidR="003A3448" w:rsidRPr="00307B76" w:rsidRDefault="003A3448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14:paraId="08149DB8" w14:textId="77777777" w:rsidTr="00F460D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019ADF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9F13C8" w14:textId="77777777" w:rsidR="003A3448" w:rsidRPr="00307B76" w:rsidRDefault="003A3448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Знакомство с буквой «Е, е»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C6D764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41FB5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54BEB3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24E7EA" w14:textId="3F5DE93B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E1E4D5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A3448" w14:paraId="26843C84" w14:textId="77777777" w:rsidTr="00F460D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F34342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680349" w14:textId="77777777" w:rsidR="003A3448" w:rsidRPr="00307B76" w:rsidRDefault="003A3448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заглавной 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строчной буквы «Е, е».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52C5DC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7D678F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FA9C3C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4887FB" w14:textId="10C9406F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958E64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A3448" w:rsidRPr="00101051" w14:paraId="2BBF2C0D" w14:textId="77777777" w:rsidTr="00F460D2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12518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CF272C" w14:textId="77777777" w:rsidR="003A3448" w:rsidRDefault="003A3448">
            <w:pPr>
              <w:autoSpaceDE w:val="0"/>
              <w:autoSpaceDN w:val="0"/>
              <w:spacing w:before="98" w:after="0"/>
              <w:ind w:left="72" w:right="288"/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Закрепление правил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обозначение гласных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звуков буквами.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изученных букв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1EAF7C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3EDC20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8F7451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6E2636" w14:textId="5AE75E45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BCB6D7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Письменный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14:paraId="47FF6E22" w14:textId="77777777" w:rsidTr="00F460D2">
        <w:trPr>
          <w:trHeight w:hRule="exact" w:val="49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09AF4F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975991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Знакомство с буквой «ы»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53F0C9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491215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4778E9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F64EDA" w14:textId="66A173E1" w:rsidR="003A3448" w:rsidRDefault="003A3448" w:rsidP="003A3448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3BAA41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A3448" w14:paraId="5DA75380" w14:textId="77777777" w:rsidTr="00F460D2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30E532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D576A5" w14:textId="0E8F5F75" w:rsidR="003A3448" w:rsidRPr="00307B76" w:rsidRDefault="003A3448">
            <w:pPr>
              <w:autoSpaceDE w:val="0"/>
              <w:autoSpaceDN w:val="0"/>
              <w:spacing w:before="100" w:after="0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строчной буквы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«ы». Проверочная работа по теме «Письмо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изученных букв».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357CB8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FE8473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2BEEF1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7A721D" w14:textId="1A15DCB2" w:rsidR="003A3448" w:rsidRDefault="003A3448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787EDA" w14:textId="77777777" w:rsidR="003A3448" w:rsidRDefault="003A3448">
            <w:pPr>
              <w:autoSpaceDE w:val="0"/>
              <w:autoSpaceDN w:val="0"/>
              <w:spacing w:before="100" w:after="0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3A3448" w:rsidRPr="00101051" w14:paraId="7A7F820C" w14:textId="77777777" w:rsidTr="00F460D2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3B3B53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5FD996" w14:textId="77777777" w:rsidR="003A3448" w:rsidRPr="00307B76" w:rsidRDefault="003A344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Знакомство с буквой «И, и».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2B21D7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BE007D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25648D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8F1DFC" w14:textId="53C05654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7E1F31" w14:textId="77777777" w:rsidR="003A3448" w:rsidRPr="00307B76" w:rsidRDefault="003A3448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72FCFD79" w14:textId="77777777" w:rsidTr="00F460D2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AD121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9C4024" w14:textId="77777777" w:rsidR="003A3448" w:rsidRPr="00307B76" w:rsidRDefault="003A3448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заглавной 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строчной буквы «И, и».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5596F7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8D8588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48795C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64BF27" w14:textId="14BCC12A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05F10C" w14:textId="77777777" w:rsidR="003A3448" w:rsidRPr="00307B76" w:rsidRDefault="003A3448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14:paraId="6E94F9EC" w14:textId="77777777" w:rsidR="008D16FF" w:rsidRPr="00307B76" w:rsidRDefault="008D16FF">
      <w:pPr>
        <w:autoSpaceDE w:val="0"/>
        <w:autoSpaceDN w:val="0"/>
        <w:spacing w:after="0" w:line="14" w:lineRule="exact"/>
        <w:rPr>
          <w:lang w:val="ru-RU"/>
        </w:rPr>
      </w:pPr>
    </w:p>
    <w:p w14:paraId="6444D362" w14:textId="77777777" w:rsidR="008D16FF" w:rsidRPr="00307B76" w:rsidRDefault="008D16FF">
      <w:pPr>
        <w:rPr>
          <w:lang w:val="ru-RU"/>
        </w:rPr>
        <w:sectPr w:rsidR="008D16FF" w:rsidRPr="00307B76">
          <w:pgSz w:w="11900" w:h="16840"/>
          <w:pgMar w:top="284" w:right="650" w:bottom="55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3F6E5229" w14:textId="77777777" w:rsidR="008D16FF" w:rsidRPr="00307B76" w:rsidRDefault="008D16F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055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2894"/>
        <w:gridCol w:w="732"/>
        <w:gridCol w:w="1620"/>
        <w:gridCol w:w="1668"/>
        <w:gridCol w:w="1236"/>
        <w:gridCol w:w="1826"/>
      </w:tblGrid>
      <w:tr w:rsidR="003A3448" w14:paraId="24CB84AA" w14:textId="77777777" w:rsidTr="00F460D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52B688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312565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Отработка написания изученных букв.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74710E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21E600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816584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2058C9" w14:textId="78E74C04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FAFD12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A3448" w:rsidRPr="00101051" w14:paraId="381B9D35" w14:textId="77777777" w:rsidTr="00F460D2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AD4187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B7B4BB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 w:right="43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Повторение правила обозначения буквами гласных звуков после парных по твёрдости-мягкости согласных звуков.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9D37D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74C92A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562CC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014E18" w14:textId="5C5C2060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1DF3B8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63B33D61" w14:textId="77777777" w:rsidTr="00F460D2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6AB90C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49BD14" w14:textId="77777777" w:rsidR="003A3448" w:rsidRPr="00307B76" w:rsidRDefault="003A3448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заглавной 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строчной буквы «М, м».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E77931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2106E0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116A16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1FACFE" w14:textId="5552E481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3C631D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14:paraId="5ED0558D" w14:textId="77777777" w:rsidTr="00F460D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46972A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2219CD" w14:textId="77777777" w:rsidR="003A3448" w:rsidRPr="00307B76" w:rsidRDefault="003A344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Знакомство с буквой «Н, н».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44848C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9DB5BD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520D6C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D9A214" w14:textId="738D9032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2BBBCC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A3448" w14:paraId="5591A0B6" w14:textId="77777777" w:rsidTr="00F460D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6EF742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10948A" w14:textId="77777777" w:rsidR="003A3448" w:rsidRDefault="003A3448">
            <w:pPr>
              <w:autoSpaceDE w:val="0"/>
              <w:autoSpaceDN w:val="0"/>
              <w:spacing w:before="98" w:after="0" w:line="271" w:lineRule="auto"/>
              <w:ind w:left="72" w:right="288"/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заглавной 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строчной буквы «Н, н».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слогов, слов.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1F4BD2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ACA164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B83499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C69F10" w14:textId="18E1C3E1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D0D53F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A3448" w:rsidRPr="00101051" w14:paraId="6E69E803" w14:textId="77777777" w:rsidTr="00F460D2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CF5A41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C65E49" w14:textId="77777777" w:rsidR="003A3448" w:rsidRPr="00307B76" w:rsidRDefault="003A3448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Письмо заглавной 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строчной буквы «Р, р».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1BD4DC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C1DA8F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EA634F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F0B2DA" w14:textId="23C9628D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0A4E47" w14:textId="77777777" w:rsidR="003A3448" w:rsidRPr="00307B76" w:rsidRDefault="003A3448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14:paraId="7BA63616" w14:textId="77777777" w:rsidTr="00F460D2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F69C58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D8D37A" w14:textId="77777777" w:rsidR="003A3448" w:rsidRPr="00307B76" w:rsidRDefault="003A3448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Письмо слогов, слов.</w:t>
            </w:r>
          </w:p>
          <w:p w14:paraId="3335E4BC" w14:textId="77777777" w:rsidR="003A3448" w:rsidRPr="00307B76" w:rsidRDefault="003A3448">
            <w:pPr>
              <w:autoSpaceDE w:val="0"/>
              <w:autoSpaceDN w:val="0"/>
              <w:spacing w:before="70" w:after="0" w:line="27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Проверочная работа по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теме «Письмо заглавной и строчной букв М, Н, Р».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94CBFA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61FAD5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E07C05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029FF6" w14:textId="7FD684F3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BF7987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A3448" w14:paraId="602A8922" w14:textId="77777777" w:rsidTr="00F460D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75E88C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6714C1" w14:textId="77777777" w:rsidR="003A3448" w:rsidRPr="00307B76" w:rsidRDefault="003A3448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заглавной 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строчной буквы «Л, л».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941E68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5F6401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8C6D9A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5594DF" w14:textId="533190C6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3D0661" w14:textId="77777777" w:rsidR="003A3448" w:rsidRDefault="003A3448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A3448" w14:paraId="18B5BB96" w14:textId="77777777" w:rsidTr="00F460D2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DBCBA5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289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20612B" w14:textId="77777777" w:rsidR="003A3448" w:rsidRPr="00307B76" w:rsidRDefault="003A3448">
            <w:pPr>
              <w:autoSpaceDE w:val="0"/>
              <w:autoSpaceDN w:val="0"/>
              <w:spacing w:before="100" w:after="0" w:line="262" w:lineRule="auto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заглавной 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строчной буквы «Й, й».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3C7B80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5A9EEA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8F4070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A7E2D3" w14:textId="2F8BEAC0" w:rsidR="003A3448" w:rsidRDefault="003A3448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B5A633" w14:textId="77777777" w:rsidR="003A3448" w:rsidRDefault="003A3448">
            <w:pPr>
              <w:autoSpaceDE w:val="0"/>
              <w:autoSpaceDN w:val="0"/>
              <w:spacing w:before="100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A3448" w14:paraId="7A3488D3" w14:textId="77777777" w:rsidTr="00F460D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EA20C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F8C12B" w14:textId="77777777" w:rsidR="003A3448" w:rsidRPr="00307B76" w:rsidRDefault="003A3448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Введение понятия «слог». Отработка написания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изученных букв.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177C04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FD86C9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28A4FD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E3AD4" w14:textId="25B99407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33A458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3A3448" w14:paraId="701A24BA" w14:textId="77777777" w:rsidTr="00F460D2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720415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13762A" w14:textId="77777777" w:rsidR="003A3448" w:rsidRPr="00307B76" w:rsidRDefault="003A3448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Введение понятия «слог». Отработка написания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изученных букв.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A90F9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C8B228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678451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4C04D2" w14:textId="5B70A6EF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61CDA0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</w:tbl>
    <w:p w14:paraId="35FFD6DA" w14:textId="77777777" w:rsidR="008D16FF" w:rsidRDefault="008D16FF">
      <w:pPr>
        <w:autoSpaceDE w:val="0"/>
        <w:autoSpaceDN w:val="0"/>
        <w:spacing w:after="0" w:line="14" w:lineRule="exact"/>
      </w:pPr>
    </w:p>
    <w:p w14:paraId="32E23699" w14:textId="77777777" w:rsidR="008D16FF" w:rsidRDefault="008D16FF">
      <w:pPr>
        <w:sectPr w:rsidR="008D16FF">
          <w:pgSz w:w="11900" w:h="16840"/>
          <w:pgMar w:top="284" w:right="650" w:bottom="1052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2B555769" w14:textId="77777777" w:rsidR="008D16FF" w:rsidRDefault="008D16FF">
      <w:pPr>
        <w:autoSpaceDE w:val="0"/>
        <w:autoSpaceDN w:val="0"/>
        <w:spacing w:after="66" w:line="220" w:lineRule="exact"/>
      </w:pPr>
    </w:p>
    <w:tbl>
      <w:tblPr>
        <w:tblW w:w="1055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2894"/>
        <w:gridCol w:w="732"/>
        <w:gridCol w:w="1620"/>
        <w:gridCol w:w="1668"/>
        <w:gridCol w:w="1430"/>
        <w:gridCol w:w="1632"/>
      </w:tblGrid>
      <w:tr w:rsidR="003A3448" w:rsidRPr="00101051" w14:paraId="4702D127" w14:textId="77777777" w:rsidTr="00F460D2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072A18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E6911E" w14:textId="59B33DE9" w:rsidR="003A3448" w:rsidRPr="00307B76" w:rsidRDefault="003A3448">
            <w:pPr>
              <w:autoSpaceDE w:val="0"/>
              <w:autoSpaceDN w:val="0"/>
              <w:spacing w:before="98" w:after="0"/>
              <w:ind w:left="72" w:right="576"/>
              <w:rPr>
                <w:lang w:val="ru-RU"/>
              </w:rPr>
            </w:pPr>
            <w:bookmarkStart w:id="0" w:name="_GoBack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Введение </w:t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понятия</w:t>
            </w:r>
            <w:r w:rsidRPr="00307B76">
              <w:rPr>
                <w:lang w:val="ru-RU"/>
              </w:rPr>
              <w:br/>
            </w:r>
            <w:r w:rsidR="001010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gramEnd"/>
            <w:r w:rsidR="001010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ударение». </w:t>
            </w:r>
            <w:bookmarkEnd w:id="0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5A00C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DD3DDF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9B4A7C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8552E9" w14:textId="1BC07D2B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CA82A4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09387BAF" w14:textId="77777777" w:rsidTr="00F460D2">
        <w:trPr>
          <w:trHeight w:hRule="exact" w:val="21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1E9D82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8D63FB" w14:textId="77777777" w:rsidR="003A3448" w:rsidRPr="00307B76" w:rsidRDefault="003A3448">
            <w:pPr>
              <w:autoSpaceDE w:val="0"/>
              <w:autoSpaceDN w:val="0"/>
              <w:spacing w:before="98" w:after="0"/>
              <w:ind w:left="72" w:right="576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Введение </w:t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понятия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ударение». Письмо заглавной и строчной буквы «Г, г».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4199A1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AFA2A9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FFF9E6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22B17D" w14:textId="428E8A33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FFE673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Письменный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14:paraId="55DB5FEB" w14:textId="77777777" w:rsidTr="00F460D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ED9B00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603234" w14:textId="77777777" w:rsidR="003A3448" w:rsidRPr="00307B76" w:rsidRDefault="003A3448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заглавной 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строчной буквы «Г, г».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72E19D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460D17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710905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73BA3E" w14:textId="1FC80228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BCA38E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A3448" w:rsidRPr="00101051" w14:paraId="3FD7C9C2" w14:textId="77777777" w:rsidTr="00F460D2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FB9269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2CB064" w14:textId="77777777" w:rsidR="003A3448" w:rsidRPr="00307B76" w:rsidRDefault="003A3448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заглавной 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строчной буквы «К, к».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77DBE6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3BCBC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05D7EF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398D3D" w14:textId="57077B37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EC5DD1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14:paraId="7F39D3BC" w14:textId="77777777" w:rsidTr="00F460D2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63DF1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730187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Дифференциация букв «Г, г» - «К, к». Проверочная работа по </w:t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теме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Написание изученных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0E4F0A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FB18EA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F77A29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1656BA" w14:textId="7F74F87A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0A03A0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A3448" w:rsidRPr="00101051" w14:paraId="681B8C4F" w14:textId="77777777" w:rsidTr="00F460D2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7CBF7E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CB29B4" w14:textId="77777777" w:rsidR="003A3448" w:rsidRPr="00307B76" w:rsidRDefault="003A3448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Знакомство с буквой «З, з». Письмо заглавной и строчной буквы «З, з».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0BAB91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C1B6F6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94DAAC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95FA7D" w14:textId="456D49BF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B74694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15E5AB41" w14:textId="77777777" w:rsidTr="00F460D2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E29CCD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A61FBE" w14:textId="77777777" w:rsidR="003A3448" w:rsidRPr="00307B76" w:rsidRDefault="003A3448">
            <w:pPr>
              <w:autoSpaceDE w:val="0"/>
              <w:autoSpaceDN w:val="0"/>
              <w:spacing w:before="100" w:after="0" w:line="262" w:lineRule="auto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заглавной 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строчной буквы «С, с».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1C8980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D3C64D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6B206F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C81F76" w14:textId="0CB2EDBF" w:rsidR="003A3448" w:rsidRDefault="003A3448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6BCEB3" w14:textId="77777777" w:rsidR="003A3448" w:rsidRPr="00307B76" w:rsidRDefault="003A3448">
            <w:pPr>
              <w:autoSpaceDE w:val="0"/>
              <w:autoSpaceDN w:val="0"/>
              <w:spacing w:before="100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14:paraId="0AFBDAAF" w14:textId="77777777" w:rsidTr="00F460D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E7AAC4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8EE5FD" w14:textId="77777777" w:rsidR="003A3448" w:rsidRPr="00307B76" w:rsidRDefault="003A3448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Дифференциация букв «З, з» - «С, с».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19EB03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598C3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65B1D6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644910" w14:textId="28752FCE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53E16C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A3448" w14:paraId="4874EFCE" w14:textId="77777777" w:rsidTr="00F460D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011528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959876" w14:textId="77777777" w:rsidR="003A3448" w:rsidRPr="00307B76" w:rsidRDefault="003A3448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заглавной 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строчной буквы «Д, д».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06EDAA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D863E8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7D8A42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2DCAB0" w14:textId="32B7AF6E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C58B12" w14:textId="77777777" w:rsidR="003A3448" w:rsidRDefault="003A3448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A3448" w:rsidRPr="00101051" w14:paraId="68AB95C2" w14:textId="77777777" w:rsidTr="00F460D2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208980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47E146" w14:textId="77777777" w:rsidR="003A3448" w:rsidRPr="00307B76" w:rsidRDefault="003A3448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Знакомство с буквой «Т, т». Письмо заглавной и строчной буквы «Т, т».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99F1E0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E1081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009A9F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38A30D" w14:textId="4BD1CE46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D3E2AA" w14:textId="77777777" w:rsidR="003A3448" w:rsidRPr="00307B76" w:rsidRDefault="003A3448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14:paraId="199D1303" w14:textId="77777777" w:rsidR="008D16FF" w:rsidRPr="00307B76" w:rsidRDefault="008D16FF">
      <w:pPr>
        <w:autoSpaceDE w:val="0"/>
        <w:autoSpaceDN w:val="0"/>
        <w:spacing w:after="0" w:line="14" w:lineRule="exact"/>
        <w:rPr>
          <w:lang w:val="ru-RU"/>
        </w:rPr>
      </w:pPr>
    </w:p>
    <w:p w14:paraId="39EF2445" w14:textId="77777777" w:rsidR="008D16FF" w:rsidRPr="00307B76" w:rsidRDefault="008D16FF">
      <w:pPr>
        <w:rPr>
          <w:lang w:val="ru-RU"/>
        </w:rPr>
        <w:sectPr w:rsidR="008D16FF" w:rsidRPr="00307B76">
          <w:pgSz w:w="11900" w:h="16840"/>
          <w:pgMar w:top="284" w:right="650" w:bottom="46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264F3E2A" w14:textId="77777777" w:rsidR="008D16FF" w:rsidRPr="00307B76" w:rsidRDefault="008D16F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055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2894"/>
        <w:gridCol w:w="732"/>
        <w:gridCol w:w="1620"/>
        <w:gridCol w:w="1668"/>
        <w:gridCol w:w="1236"/>
        <w:gridCol w:w="1826"/>
      </w:tblGrid>
      <w:tr w:rsidR="003A3448" w14:paraId="64081086" w14:textId="77777777" w:rsidTr="00F460D2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109598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47B4DF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Дифференциация букв «Д, д» - «Т, т». Проверочная работа по </w:t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теме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Написание изученных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F2A1E3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3930E5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159A35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C9B500" w14:textId="37F37222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31A15C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A3448" w14:paraId="0A78F4E4" w14:textId="77777777" w:rsidTr="00F460D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6ED72C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417B71" w14:textId="77777777" w:rsidR="003A3448" w:rsidRPr="00307B76" w:rsidRDefault="003A3448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Знакомство с </w:t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буквой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Б,б». Письмо заглавной и строчной буквы «Б, б».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296A54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E0EEE9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3A24AD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9DFE5A" w14:textId="116E670F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33A620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A3448" w:rsidRPr="00101051" w14:paraId="1FB139E5" w14:textId="77777777" w:rsidTr="00F460D2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578B72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8D6C3C" w14:textId="77777777" w:rsidR="003A3448" w:rsidRPr="00307B76" w:rsidRDefault="003A3448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заглавной 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строчной буквы «Б, б».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7DE8C8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57EFDE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99CC63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42DE1F" w14:textId="44E26785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503FEE" w14:textId="77777777" w:rsidR="003A3448" w:rsidRPr="00307B76" w:rsidRDefault="003A3448">
            <w:pPr>
              <w:autoSpaceDE w:val="0"/>
              <w:autoSpaceDN w:val="0"/>
              <w:spacing w:before="98" w:after="0" w:line="278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59E80791" w14:textId="77777777" w:rsidTr="00F460D2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06D503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26D797" w14:textId="77777777" w:rsidR="003A3448" w:rsidRPr="00307B76" w:rsidRDefault="003A3448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заглавной 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строчной буквы «П, п».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298D4D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1EADD1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FF2C07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48E130" w14:textId="3CAA1FAD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F39D57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14:paraId="1D687ACF" w14:textId="77777777" w:rsidTr="00F460D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773445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1D18CD" w14:textId="77777777" w:rsidR="003A3448" w:rsidRPr="00307B76" w:rsidRDefault="003A344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Знакомство с буквой «В, в».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4D533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7EC159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CC2EAC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27774B" w14:textId="658DF8D3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1846FE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A3448" w14:paraId="3083E6AB" w14:textId="77777777" w:rsidTr="00F460D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3C067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D167C3" w14:textId="77777777" w:rsidR="003A3448" w:rsidRPr="00307B76" w:rsidRDefault="003A3448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заглавной 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строчной буквы «В, в».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867DD4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960D9F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958445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00407A" w14:textId="128FB3B6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B67A6F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A3448" w:rsidRPr="00101051" w14:paraId="082664BB" w14:textId="77777777" w:rsidTr="00F460D2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34E8A4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CDB019" w14:textId="77777777" w:rsidR="003A3448" w:rsidRPr="00307B76" w:rsidRDefault="003A344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Знакомство с </w:t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буквой«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Ф,ф»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E984B9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959EA7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F4204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87BCDB" w14:textId="2DEE06AA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64EEB5" w14:textId="77777777" w:rsidR="003A3448" w:rsidRPr="00307B76" w:rsidRDefault="003A3448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51DF7439" w14:textId="77777777" w:rsidTr="00F460D2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F31EA5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EB6912" w14:textId="77777777" w:rsidR="003A3448" w:rsidRPr="00307B76" w:rsidRDefault="003A3448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заглавной 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строчной буквы «</w:t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Ф,ф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2ABC2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819549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48FF4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7697C5" w14:textId="1F826E6B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A92AE6" w14:textId="77777777" w:rsidR="003A3448" w:rsidRPr="00307B76" w:rsidRDefault="003A3448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0B7F4241" w14:textId="77777777" w:rsidTr="00F460D2">
        <w:trPr>
          <w:trHeight w:hRule="exact" w:val="1838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7A912B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289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1FD11F" w14:textId="77777777" w:rsidR="003A3448" w:rsidRPr="00307B76" w:rsidRDefault="003A3448">
            <w:pPr>
              <w:autoSpaceDE w:val="0"/>
              <w:autoSpaceDN w:val="0"/>
              <w:spacing w:before="100" w:after="0" w:line="281" w:lineRule="auto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заглавной 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строчной буквы «Ж, ж». Проверочная работа по теме «Написание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изученных букв».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A67C6F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009700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ADAB65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953E13" w14:textId="69D2BD5C" w:rsidR="003A3448" w:rsidRDefault="003A3448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7B2676" w14:textId="77777777" w:rsidR="003A3448" w:rsidRPr="00307B76" w:rsidRDefault="003A3448">
            <w:pPr>
              <w:autoSpaceDE w:val="0"/>
              <w:autoSpaceDN w:val="0"/>
              <w:spacing w:before="100" w:after="0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2B0D34AD" w14:textId="77777777" w:rsidTr="00F460D2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1D72BC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69.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C755D7" w14:textId="77777777" w:rsidR="003A3448" w:rsidRPr="00307B76" w:rsidRDefault="003A344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заглавной 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строчной буквы «Ш, ш».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34CDC7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C73FB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E4D8A7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5851D7" w14:textId="54B75EFE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487069" w14:textId="77777777" w:rsidR="003A3448" w:rsidRPr="00307B76" w:rsidRDefault="003A3448">
            <w:pPr>
              <w:autoSpaceDE w:val="0"/>
              <w:autoSpaceDN w:val="0"/>
              <w:spacing w:before="98" w:after="0"/>
              <w:ind w:left="156" w:hanging="156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14:paraId="34AAA418" w14:textId="77777777" w:rsidR="008D16FF" w:rsidRPr="00307B76" w:rsidRDefault="008D16FF">
      <w:pPr>
        <w:autoSpaceDE w:val="0"/>
        <w:autoSpaceDN w:val="0"/>
        <w:spacing w:after="0" w:line="14" w:lineRule="exact"/>
        <w:rPr>
          <w:lang w:val="ru-RU"/>
        </w:rPr>
      </w:pPr>
    </w:p>
    <w:p w14:paraId="1165FEFE" w14:textId="77777777" w:rsidR="008D16FF" w:rsidRPr="00307B76" w:rsidRDefault="008D16FF">
      <w:pPr>
        <w:rPr>
          <w:lang w:val="ru-RU"/>
        </w:rPr>
        <w:sectPr w:rsidR="008D16FF" w:rsidRPr="00307B76">
          <w:pgSz w:w="11900" w:h="16840"/>
          <w:pgMar w:top="284" w:right="650" w:bottom="962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10F41AB0" w14:textId="77777777" w:rsidR="008D16FF" w:rsidRPr="00307B76" w:rsidRDefault="008D16F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055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2894"/>
        <w:gridCol w:w="732"/>
        <w:gridCol w:w="1620"/>
        <w:gridCol w:w="1668"/>
        <w:gridCol w:w="1236"/>
        <w:gridCol w:w="1826"/>
      </w:tblGrid>
      <w:tr w:rsidR="003A3448" w:rsidRPr="00101051" w14:paraId="6DE80763" w14:textId="77777777" w:rsidTr="00F460D2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B07F31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70.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0C6FEA" w14:textId="77777777" w:rsidR="003A3448" w:rsidRPr="00307B76" w:rsidRDefault="003A344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Знакомство с буквой «Ч, ч».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2E3A40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7D85B7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7F767F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F1EF1B" w14:textId="38C51601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6EBA25" w14:textId="77777777" w:rsidR="003A3448" w:rsidRPr="00307B76" w:rsidRDefault="003A3448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48ABDC71" w14:textId="77777777" w:rsidTr="00F460D2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705B2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71.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668AB6" w14:textId="77777777" w:rsidR="003A3448" w:rsidRPr="00307B76" w:rsidRDefault="003A3448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заглавной 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строчной буквы «Ч, ч».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E45F55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29F2FC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5B5C61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F3BCE0" w14:textId="7BE9F848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A19A5D" w14:textId="77777777" w:rsidR="003A3448" w:rsidRPr="00307B76" w:rsidRDefault="003A3448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14:paraId="239C73CB" w14:textId="77777777" w:rsidTr="00F460D2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34C23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72.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0C097A" w14:textId="77777777" w:rsidR="003A3448" w:rsidRPr="00307B76" w:rsidRDefault="003A3448">
            <w:pPr>
              <w:autoSpaceDE w:val="0"/>
              <w:autoSpaceDN w:val="0"/>
              <w:spacing w:before="98" w:after="0" w:line="274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Повторение и закрепление написания изученных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D4886E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82A839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7C5864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57CB53" w14:textId="412E6998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1FDE35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A3448" w14:paraId="7CB4ED9C" w14:textId="77777777" w:rsidTr="00F460D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12F2BC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73.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F6F4C9" w14:textId="77777777" w:rsidR="003A3448" w:rsidRPr="00307B76" w:rsidRDefault="003A344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заглавной 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строчной буквы «Щ, щ».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19785F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2B9494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EFB0D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609926" w14:textId="2C95B6B3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E0449B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A3448" w14:paraId="6F67F450" w14:textId="77777777" w:rsidTr="00F460D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0C6AE3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74.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6D71FD" w14:textId="77777777" w:rsidR="003A3448" w:rsidRPr="00307B76" w:rsidRDefault="003A3448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заглавной 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строчной буквы «Х, х».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BAC37D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EA5E50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30FCFA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65DB76" w14:textId="068EB9A3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A11322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A3448" w14:paraId="74E3ED55" w14:textId="77777777" w:rsidTr="00F460D2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148FA9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75.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D7FDC4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Письмо заглавной 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строчной буквы «Ц, ц». Проверочная работа по теме «Написание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изученных букв».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2F2AF7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8FF949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5B17CC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ACC261" w14:textId="2C745611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A9D1D7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3A3448" w:rsidRPr="00101051" w14:paraId="5E7A1848" w14:textId="77777777" w:rsidTr="00F460D2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14D9FA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76.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FB2EA7" w14:textId="77777777" w:rsidR="003A3448" w:rsidRPr="00307B76" w:rsidRDefault="003A344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Знакомство с буквой «ь». Особенности буквы «ь».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39868C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EB8672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91983C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8A00F4" w14:textId="06169854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534B3B" w14:textId="77777777" w:rsidR="003A3448" w:rsidRPr="00307B76" w:rsidRDefault="003A3448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0F96285D" w14:textId="77777777" w:rsidTr="00F460D2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027A0C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77.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10C373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буквы«ь».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26E93F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CEE0E3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965DD8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9B3190" w14:textId="2BDE934D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C93229" w14:textId="77777777" w:rsidR="003A3448" w:rsidRPr="00307B76" w:rsidRDefault="003A3448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616485AB" w14:textId="77777777" w:rsidTr="00F460D2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97269E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78.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B14307" w14:textId="77777777" w:rsidR="003A3448" w:rsidRDefault="003A3448">
            <w:pPr>
              <w:autoSpaceDE w:val="0"/>
              <w:autoSpaceDN w:val="0"/>
              <w:spacing w:before="100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Слова с разделительным ь.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655642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AAFF57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126C86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DA01D5" w14:textId="14C5C113" w:rsidR="003A3448" w:rsidRDefault="003A3448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852835" w14:textId="77777777" w:rsidR="003A3448" w:rsidRPr="00307B76" w:rsidRDefault="003A3448">
            <w:pPr>
              <w:autoSpaceDE w:val="0"/>
              <w:autoSpaceDN w:val="0"/>
              <w:spacing w:before="100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72A889E5" w14:textId="77777777" w:rsidTr="00F460D2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68DA3E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79.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8976A9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буквы«ъ».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99E7B8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5B4BC5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769ACF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1DD3AA" w14:textId="018CB00D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4DD9C8" w14:textId="77777777" w:rsidR="003A3448" w:rsidRPr="00307B76" w:rsidRDefault="003A3448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14:paraId="5754714E" w14:textId="77777777" w:rsidTr="00F460D2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BF17E4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80.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046FDA" w14:textId="77777777" w:rsidR="003A3448" w:rsidRPr="00307B76" w:rsidRDefault="003A3448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Закрепление написания всех букв русского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алфавита.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43D8DC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E34184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555DBD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F9EE02" w14:textId="0D4A9467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2C8E1A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</w:tbl>
    <w:p w14:paraId="5D8BB2D2" w14:textId="77777777" w:rsidR="008D16FF" w:rsidRDefault="008D16FF">
      <w:pPr>
        <w:autoSpaceDE w:val="0"/>
        <w:autoSpaceDN w:val="0"/>
        <w:spacing w:after="0" w:line="14" w:lineRule="exact"/>
      </w:pPr>
    </w:p>
    <w:p w14:paraId="53581B4C" w14:textId="77777777" w:rsidR="008D16FF" w:rsidRDefault="008D16FF">
      <w:pPr>
        <w:sectPr w:rsidR="008D16FF">
          <w:pgSz w:w="11900" w:h="16840"/>
          <w:pgMar w:top="284" w:right="650" w:bottom="55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761C19DC" w14:textId="77777777" w:rsidR="008D16FF" w:rsidRDefault="008D16FF">
      <w:pPr>
        <w:autoSpaceDE w:val="0"/>
        <w:autoSpaceDN w:val="0"/>
        <w:spacing w:after="66" w:line="220" w:lineRule="exact"/>
      </w:pPr>
    </w:p>
    <w:tbl>
      <w:tblPr>
        <w:tblW w:w="1055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2894"/>
        <w:gridCol w:w="732"/>
        <w:gridCol w:w="1620"/>
        <w:gridCol w:w="1668"/>
        <w:gridCol w:w="1236"/>
        <w:gridCol w:w="1826"/>
      </w:tblGrid>
      <w:tr w:rsidR="003A3448" w:rsidRPr="00101051" w14:paraId="01C0E280" w14:textId="77777777" w:rsidTr="00F460D2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18F24D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81.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1444AB" w14:textId="77777777" w:rsidR="003A3448" w:rsidRPr="00307B76" w:rsidRDefault="003A3448">
            <w:pPr>
              <w:autoSpaceDE w:val="0"/>
              <w:autoSpaceDN w:val="0"/>
              <w:spacing w:before="98" w:after="0"/>
              <w:ind w:left="72" w:right="720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Язык как средство общения. Звуковой анализ, алгоритм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списывания.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9B4604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D9BE86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6F07EE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8FE2A5" w14:textId="33AF6D54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F69BBA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14:paraId="747FA977" w14:textId="77777777" w:rsidTr="00F460D2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BDF741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82.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C35FA5" w14:textId="77777777" w:rsidR="003A3448" w:rsidRPr="00307B76" w:rsidRDefault="003A3448">
            <w:pPr>
              <w:autoSpaceDE w:val="0"/>
              <w:autoSpaceDN w:val="0"/>
              <w:spacing w:before="98" w:after="0"/>
              <w:ind w:left="72" w:right="720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Язык как средство общения. Звуковой анализ, алгоритм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списывания.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38FE0F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773302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EC97FD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8FA198" w14:textId="6C0201A2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373882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A3448" w:rsidRPr="00101051" w14:paraId="0B045E22" w14:textId="77777777" w:rsidTr="00F460D2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953D0E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83.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54219E" w14:textId="77777777" w:rsidR="003A3448" w:rsidRPr="00307B76" w:rsidRDefault="003A3448">
            <w:pPr>
              <w:autoSpaceDE w:val="0"/>
              <w:autoSpaceDN w:val="0"/>
              <w:spacing w:before="100" w:after="0" w:line="271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Устная и письменная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речь. Знаки препинания в конце предложения.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9A9AF1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36E2A5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A1BEA3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1B663B" w14:textId="2405A70E" w:rsidR="003A3448" w:rsidRDefault="003A3448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2DB84F" w14:textId="77777777" w:rsidR="003A3448" w:rsidRPr="00307B76" w:rsidRDefault="003A3448">
            <w:pPr>
              <w:autoSpaceDE w:val="0"/>
              <w:autoSpaceDN w:val="0"/>
              <w:spacing w:before="100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7FAF01A4" w14:textId="77777777" w:rsidTr="00F460D2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9BF101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84.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79851D" w14:textId="77777777" w:rsidR="003A3448" w:rsidRPr="00307B76" w:rsidRDefault="003A3448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Устная и письменная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речь. Знаки препинания в конце предложения.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F46387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9B2283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87C7B8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05A64D" w14:textId="422E6B66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C9A441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26B8CB66" w14:textId="77777777" w:rsidTr="00F460D2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DEDAF9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85.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837FF6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Речевой этикет.</w:t>
            </w:r>
          </w:p>
          <w:p w14:paraId="3ED0E3CC" w14:textId="77777777" w:rsidR="003A3448" w:rsidRDefault="003A3448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Интонация предложения.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BFE45F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A8F37E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9200AA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305612" w14:textId="09DB08CA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62C1FC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14:paraId="68636EEF" w14:textId="77777777" w:rsidTr="00F460D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5FBC48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86.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C6E0C8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Речевой этикет.</w:t>
            </w:r>
          </w:p>
          <w:p w14:paraId="19AA5590" w14:textId="77777777" w:rsidR="003A3448" w:rsidRDefault="003A3448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Интонация предложения.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A14749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388A6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230EF9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025A13" w14:textId="32ECF3F7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4648CC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A3448" w14:paraId="72B7681E" w14:textId="77777777" w:rsidTr="00F460D2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A3A2D6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87.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AAC7AE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Звуковой анализ.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BB332F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A744CD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074530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F61EAD" w14:textId="6679CA84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039D54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A3448" w14:paraId="6F16B465" w14:textId="77777777" w:rsidTr="00F460D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22477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88.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1CE179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Звуковой анализ.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02A3BE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508BA1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0941F4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341CC3" w14:textId="695B1134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4026A1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3A3448" w14:paraId="085F2B3D" w14:textId="77777777" w:rsidTr="00F460D2">
        <w:trPr>
          <w:trHeight w:hRule="exact" w:val="1166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137296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89.</w:t>
            </w:r>
          </w:p>
        </w:tc>
        <w:tc>
          <w:tcPr>
            <w:tcW w:w="289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1FD3E9" w14:textId="77777777" w:rsidR="003A3448" w:rsidRPr="00307B76" w:rsidRDefault="003A3448">
            <w:pPr>
              <w:autoSpaceDE w:val="0"/>
              <w:autoSpaceDN w:val="0"/>
              <w:spacing w:before="100" w:after="0" w:line="262" w:lineRule="auto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Слова, отвечающие на вопросы «кто?», «что?».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116F4D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E7DF20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6795BC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E80F3C" w14:textId="65AFDD44" w:rsidR="003A3448" w:rsidRDefault="003A3448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9D44A5" w14:textId="77777777" w:rsidR="003A3448" w:rsidRDefault="003A3448">
            <w:pPr>
              <w:autoSpaceDE w:val="0"/>
              <w:autoSpaceDN w:val="0"/>
              <w:spacing w:before="100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A3448" w:rsidRPr="00101051" w14:paraId="00CDA83D" w14:textId="77777777" w:rsidTr="00F460D2">
        <w:trPr>
          <w:trHeight w:hRule="exact" w:val="18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0A669A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90.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0EF891" w14:textId="77777777" w:rsidR="003A3448" w:rsidRPr="00307B76" w:rsidRDefault="003A3448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Слова, отвечающие на вопросы «кто?», «что?».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628541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9ED965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06B5CE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798FED" w14:textId="26C870B1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936D1D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14:paraId="6CBBD033" w14:textId="77777777" w:rsidR="008D16FF" w:rsidRPr="00307B76" w:rsidRDefault="008D16FF">
      <w:pPr>
        <w:autoSpaceDE w:val="0"/>
        <w:autoSpaceDN w:val="0"/>
        <w:spacing w:after="0" w:line="14" w:lineRule="exact"/>
        <w:rPr>
          <w:lang w:val="ru-RU"/>
        </w:rPr>
      </w:pPr>
    </w:p>
    <w:p w14:paraId="7C2F1C87" w14:textId="77777777" w:rsidR="008D16FF" w:rsidRPr="00307B76" w:rsidRDefault="008D16FF">
      <w:pPr>
        <w:rPr>
          <w:lang w:val="ru-RU"/>
        </w:rPr>
        <w:sectPr w:rsidR="008D16FF" w:rsidRPr="00307B76">
          <w:pgSz w:w="11900" w:h="16840"/>
          <w:pgMar w:top="284" w:right="650" w:bottom="113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366650EB" w14:textId="77777777" w:rsidR="008D16FF" w:rsidRPr="00307B76" w:rsidRDefault="008D16F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2894"/>
        <w:gridCol w:w="732"/>
        <w:gridCol w:w="1620"/>
        <w:gridCol w:w="1668"/>
        <w:gridCol w:w="1236"/>
        <w:gridCol w:w="1826"/>
      </w:tblGrid>
      <w:tr w:rsidR="008D16FF" w:rsidRPr="00101051" w14:paraId="6EA8721B" w14:textId="77777777" w:rsidTr="003A3448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3B142D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91.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81BCCC" w14:textId="77777777" w:rsidR="008D16FF" w:rsidRPr="00307B76" w:rsidRDefault="00FA2D41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Слова, отвечающие на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вопросы «кто?», «что?», знаки препинания в конце предложения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34854D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EA8E5F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64C394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AFE25B" w14:textId="0D2376E5" w:rsidR="008D16FF" w:rsidRDefault="008D16FF" w:rsidP="003A3448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8B6B84" w14:textId="77777777" w:rsidR="008D16FF" w:rsidRPr="00307B76" w:rsidRDefault="00FA2D41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14:paraId="5D4B9C06" w14:textId="77777777" w:rsidTr="003A3448">
        <w:trPr>
          <w:trHeight w:hRule="exact" w:val="251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2E56C4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92.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C378D7" w14:textId="77777777" w:rsidR="003A3448" w:rsidRDefault="003A3448">
            <w:pPr>
              <w:autoSpaceDE w:val="0"/>
              <w:autoSpaceDN w:val="0"/>
              <w:spacing w:before="98" w:after="0" w:line="283" w:lineRule="auto"/>
              <w:ind w:left="72"/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Слова, отвечающие на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вопросы «кто?», «что?», знаки препинания в конце предложения.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Тест по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теме «Слова, отвечающие на вопросы «кто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</w:rPr>
              <w:t>?»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</w:rPr>
              <w:t>,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«что?».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FFAF90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FF10E4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37ABAF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C21C88" w14:textId="6D9A7E9F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CD83F1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A3448" w14:paraId="59A4913F" w14:textId="77777777" w:rsidTr="003A3448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AD8C8A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93.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F5555C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Собственные 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нарицательные имена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существительные,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заглавная буква в именах собственных.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D8925A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7337C6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2F7FCC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468FED" w14:textId="5AF892C5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0C3044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A3448" w:rsidRPr="00101051" w14:paraId="199BF6E4" w14:textId="77777777" w:rsidTr="003A3448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64F0FC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94.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7DB7E1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Собственные 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нарицательные имена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существительные,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заглавная буква в именах собственных.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0425C2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292FF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22AC57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3A75A0" w14:textId="74524C4F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BF43E1" w14:textId="77777777" w:rsidR="003A3448" w:rsidRPr="00307B76" w:rsidRDefault="003A3448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14:paraId="785EC6C6" w14:textId="77777777" w:rsidTr="003A344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5B4EBD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95.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E86E32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Алфавит, звуковой анализ.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D83D38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B16B00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62E127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645C46" w14:textId="14466917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34D1BC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A3448" w14:paraId="22684D6F" w14:textId="77777777" w:rsidTr="003A344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FCA3F2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96.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2A6B3C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Алфавит, звуковой анализ.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609AFD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26AC9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B8A833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1989F7" w14:textId="6C3A4A87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CE8F9D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A3448" w:rsidRPr="00101051" w14:paraId="321751B0" w14:textId="77777777" w:rsidTr="003A3448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6F552C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97.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233527" w14:textId="77777777" w:rsidR="003A3448" w:rsidRPr="00307B76" w:rsidRDefault="003A344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Возраст. Заглавная буква в именах собственных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BAED8A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378ED6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6FA16C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90ABD7" w14:textId="6411D531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1D1764" w14:textId="77777777" w:rsidR="003A3448" w:rsidRPr="00307B76" w:rsidRDefault="003A3448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14:paraId="6C35DA0D" w14:textId="77777777" w:rsidTr="003A344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A5983E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98.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CE4B0E" w14:textId="77777777" w:rsidR="003A3448" w:rsidRPr="00307B76" w:rsidRDefault="003A344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Возраст. Заглавная буква в именах собственных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222B54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E52E26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2852BA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FA8B21" w14:textId="1B2CAAD8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B8377F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A3448" w14:paraId="4C356BB1" w14:textId="77777777" w:rsidTr="003A344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FB1989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99.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0F7D82" w14:textId="77777777" w:rsidR="003A3448" w:rsidRPr="00307B76" w:rsidRDefault="003A3448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Внешность. Слова,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отвечающие на </w:t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вопросы«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какой?», «какая»...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4E8472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3BE74D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253F4D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FA4E01" w14:textId="2659ED71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8F5ED2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A3448" w:rsidRPr="003A3448" w14:paraId="6F4326E3" w14:textId="77777777" w:rsidTr="003A344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713121" w14:textId="77777777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100.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7691EF" w14:textId="6F4978DA" w:rsidR="003A3448" w:rsidRPr="00307B76" w:rsidRDefault="003A3448">
            <w:pPr>
              <w:autoSpaceDE w:val="0"/>
              <w:autoSpaceDN w:val="0"/>
              <w:spacing w:before="98" w:after="0" w:line="271" w:lineRule="auto"/>
              <w:ind w:left="576" w:right="288" w:hanging="576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Внешность. Слова, отвечающие на вопросы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«какой?», «</w:t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какая»...</w:t>
            </w:r>
            <w:proofErr w:type="gram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C95A97" w14:textId="77777777" w:rsidR="003A3448" w:rsidRPr="003A3448" w:rsidRDefault="003A3448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3A344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A50163" w14:textId="77777777" w:rsidR="003A3448" w:rsidRPr="003A3448" w:rsidRDefault="003A3448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A344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330516" w14:textId="77777777" w:rsidR="003A3448" w:rsidRPr="003A3448" w:rsidRDefault="003A3448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A344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56F9D3" w14:textId="0118C0D8" w:rsidR="003A3448" w:rsidRPr="003A3448" w:rsidRDefault="003A3448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BB15E1" w14:textId="77777777" w:rsidR="003A3448" w:rsidRP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3A344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3A3448" w14:paraId="01624543" w14:textId="77777777" w:rsidTr="003A3448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37BD9C" w14:textId="77777777" w:rsidR="003A3448" w:rsidRPr="003A3448" w:rsidRDefault="003A3448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A344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101. 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720049" w14:textId="77777777" w:rsidR="003A3448" w:rsidRPr="00307B76" w:rsidRDefault="003A3448">
            <w:pPr>
              <w:autoSpaceDE w:val="0"/>
              <w:autoSpaceDN w:val="0"/>
              <w:spacing w:before="98" w:after="0" w:line="271" w:lineRule="auto"/>
              <w:ind w:left="156" w:right="144" w:hanging="156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Заглавная буква в именах собственных,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слогоударная схема.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1B8AE" w14:textId="77777777" w:rsidR="003A3448" w:rsidRPr="003A3448" w:rsidRDefault="003A3448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3A344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969B9D" w14:textId="77777777" w:rsidR="003A3448" w:rsidRPr="003A3448" w:rsidRDefault="003A3448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A344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DCBCEA" w14:textId="77777777" w:rsidR="003A3448" w:rsidRPr="003A3448" w:rsidRDefault="003A3448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A344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481F8B" w14:textId="2DAAC01D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EEFCBB" w14:textId="77777777" w:rsidR="003A3448" w:rsidRDefault="003A3448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</w:tbl>
    <w:p w14:paraId="3207DF14" w14:textId="77777777" w:rsidR="008D16FF" w:rsidRDefault="008D16FF">
      <w:pPr>
        <w:autoSpaceDE w:val="0"/>
        <w:autoSpaceDN w:val="0"/>
        <w:spacing w:after="0" w:line="14" w:lineRule="exact"/>
      </w:pPr>
    </w:p>
    <w:p w14:paraId="7305BD88" w14:textId="77777777" w:rsidR="008D16FF" w:rsidRDefault="008D16FF">
      <w:pPr>
        <w:sectPr w:rsidR="008D16FF">
          <w:pgSz w:w="11900" w:h="16840"/>
          <w:pgMar w:top="284" w:right="650" w:bottom="38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3E4509BF" w14:textId="77777777" w:rsidR="008D16FF" w:rsidRDefault="008D16FF">
      <w:pPr>
        <w:autoSpaceDE w:val="0"/>
        <w:autoSpaceDN w:val="0"/>
        <w:spacing w:after="66" w:line="220" w:lineRule="exact"/>
      </w:pPr>
    </w:p>
    <w:tbl>
      <w:tblPr>
        <w:tblW w:w="1055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2894"/>
        <w:gridCol w:w="732"/>
        <w:gridCol w:w="1620"/>
        <w:gridCol w:w="1668"/>
        <w:gridCol w:w="1236"/>
        <w:gridCol w:w="1826"/>
      </w:tblGrid>
      <w:tr w:rsidR="003A3448" w:rsidRPr="00101051" w14:paraId="2847FE36" w14:textId="77777777" w:rsidTr="00F460D2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93C5DE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102. 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1ABB8D" w14:textId="77777777" w:rsidR="003A3448" w:rsidRPr="00307B76" w:rsidRDefault="003A3448">
            <w:pPr>
              <w:autoSpaceDE w:val="0"/>
              <w:autoSpaceDN w:val="0"/>
              <w:spacing w:before="98" w:after="0" w:line="271" w:lineRule="auto"/>
              <w:ind w:left="156" w:right="144" w:hanging="156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Заглавная буква в именах собственных,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слогоударная схема.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99EB42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E3376A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D1C1B0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00513B" w14:textId="40ABCDAC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392B89" w14:textId="77777777" w:rsidR="003A3448" w:rsidRPr="00307B76" w:rsidRDefault="003A3448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5AE20FA6" w14:textId="77777777" w:rsidTr="00F460D2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F0367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103. 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66F6DB" w14:textId="77777777" w:rsidR="003A3448" w:rsidRPr="00307B76" w:rsidRDefault="003A3448">
            <w:pPr>
              <w:autoSpaceDE w:val="0"/>
              <w:autoSpaceDN w:val="0"/>
              <w:spacing w:before="98" w:after="0"/>
              <w:ind w:left="576" w:right="144" w:hanging="576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103. Звуковой анализ,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постановка </w:t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вопросов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кто?», «что?», «какой?»,«какая?».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19183C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C3861F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FD224F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1A22BD" w14:textId="19FE0A91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B3982F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69C3815F" w14:textId="77777777" w:rsidTr="00F460D2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7F4592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104. 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9CCBF5" w14:textId="70AE238D" w:rsidR="003A3448" w:rsidRPr="00307B76" w:rsidRDefault="003A3448">
            <w:pPr>
              <w:autoSpaceDE w:val="0"/>
              <w:autoSpaceDN w:val="0"/>
              <w:spacing w:before="100" w:after="0"/>
              <w:ind w:left="576" w:right="144" w:hanging="576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Звуковой анализ,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постановка </w:t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вопросов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кто?», «что?», «какой?»,«какая?».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492848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9B276D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444F33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9F1FC3" w14:textId="41E81EB0" w:rsidR="003A3448" w:rsidRDefault="003A3448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923337" w14:textId="77777777" w:rsidR="003A3448" w:rsidRPr="00307B76" w:rsidRDefault="003A3448">
            <w:pPr>
              <w:autoSpaceDE w:val="0"/>
              <w:autoSpaceDN w:val="0"/>
              <w:spacing w:before="100" w:after="0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2CBE79D7" w14:textId="77777777" w:rsidTr="00F460D2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4702CA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105. 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42BABB" w14:textId="77777777" w:rsidR="003A3448" w:rsidRPr="00307B76" w:rsidRDefault="003A3448">
            <w:pPr>
              <w:autoSpaceDE w:val="0"/>
              <w:autoSpaceDN w:val="0"/>
              <w:spacing w:before="98" w:after="0" w:line="271" w:lineRule="auto"/>
              <w:ind w:left="156" w:right="144" w:hanging="156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Адрес.  Заглавная буква в именах собственных,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слогоударная схема слов.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024603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44D620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D77F31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372E20" w14:textId="248F7669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F16BB9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41F3F8F2" w14:textId="77777777" w:rsidTr="00F460D2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54FA95" w14:textId="77777777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106.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1DF8ED" w14:textId="77777777" w:rsidR="003A3448" w:rsidRPr="00307B76" w:rsidRDefault="003A3448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Адрес.  Заглавная буква в именах собственных,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слогоударная схема слов.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E36AEC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89BCDE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1F8863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BFFB7C" w14:textId="2EBE4E25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1F7C65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5B997547" w14:textId="77777777" w:rsidTr="00F460D2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A235FA" w14:textId="77777777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107.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FD9E66" w14:textId="6396C8D7" w:rsidR="003A3448" w:rsidRDefault="003A3448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Адрес. Перенос.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B27C16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4F00FA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E55E60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6248DD" w14:textId="55C8BD87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9224C6" w14:textId="77777777" w:rsidR="003A3448" w:rsidRPr="00307B76" w:rsidRDefault="003A3448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14:paraId="21C76126" w14:textId="77777777" w:rsidTr="00F460D2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350B39" w14:textId="77777777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108.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FC48CB" w14:textId="2AA3BA3F" w:rsidR="003A3448" w:rsidRDefault="003A3448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Адрес. Перенос.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8191B3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BF66E8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DB94D1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E8FB28" w14:textId="1CE8C0C2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F7F037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A3448" w:rsidRPr="00101051" w14:paraId="6B223084" w14:textId="77777777" w:rsidTr="00F460D2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E6A952" w14:textId="77777777" w:rsidR="003A3448" w:rsidRDefault="003A3448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109.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FAA9AC" w14:textId="5D514F7C" w:rsidR="003A3448" w:rsidRDefault="003A3448">
            <w:pPr>
              <w:tabs>
                <w:tab w:val="left" w:pos="576"/>
              </w:tabs>
              <w:autoSpaceDE w:val="0"/>
              <w:autoSpaceDN w:val="0"/>
              <w:spacing w:before="100" w:after="0" w:line="262" w:lineRule="auto"/>
              <w:ind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Родина.  Перенос, звуковой анализ.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4C0122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D41A11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F8D82B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89B9DE" w14:textId="2837874E" w:rsidR="003A3448" w:rsidRDefault="003A3448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AC6818" w14:textId="77777777" w:rsidR="003A3448" w:rsidRPr="00307B76" w:rsidRDefault="003A3448">
            <w:pPr>
              <w:autoSpaceDE w:val="0"/>
              <w:autoSpaceDN w:val="0"/>
              <w:spacing w:before="100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2952A630" w14:textId="77777777" w:rsidTr="00F460D2">
        <w:trPr>
          <w:trHeight w:hRule="exact" w:val="18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AC22F4" w14:textId="77777777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110.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C5ACCD" w14:textId="7097CEDF" w:rsidR="003A3448" w:rsidRDefault="003A3448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Родина.  Перенос,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звуковой анализ.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831D38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04EB25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BDE9A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BA2F4B" w14:textId="754E70FB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B538D9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14:paraId="62BE529B" w14:textId="77777777" w:rsidR="008D16FF" w:rsidRPr="00307B76" w:rsidRDefault="008D16FF">
      <w:pPr>
        <w:autoSpaceDE w:val="0"/>
        <w:autoSpaceDN w:val="0"/>
        <w:spacing w:after="0" w:line="14" w:lineRule="exact"/>
        <w:rPr>
          <w:lang w:val="ru-RU"/>
        </w:rPr>
      </w:pPr>
    </w:p>
    <w:p w14:paraId="3A73F5FA" w14:textId="77777777" w:rsidR="008D16FF" w:rsidRPr="00307B76" w:rsidRDefault="008D16FF">
      <w:pPr>
        <w:rPr>
          <w:lang w:val="ru-RU"/>
        </w:rPr>
        <w:sectPr w:rsidR="008D16FF" w:rsidRPr="00307B76">
          <w:pgSz w:w="11900" w:h="16840"/>
          <w:pgMar w:top="284" w:right="650" w:bottom="872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DB0405B" w14:textId="77777777" w:rsidR="008D16FF" w:rsidRPr="00307B76" w:rsidRDefault="008D16F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055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2894"/>
        <w:gridCol w:w="732"/>
        <w:gridCol w:w="1620"/>
        <w:gridCol w:w="1668"/>
        <w:gridCol w:w="1236"/>
        <w:gridCol w:w="1826"/>
      </w:tblGrid>
      <w:tr w:rsidR="003A3448" w14:paraId="346333C8" w14:textId="77777777" w:rsidTr="00F460D2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A18FF1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111. 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1BE2D2" w14:textId="77777777" w:rsidR="003A3448" w:rsidRPr="00307B76" w:rsidRDefault="003A3448">
            <w:pPr>
              <w:autoSpaceDE w:val="0"/>
              <w:autoSpaceDN w:val="0"/>
              <w:spacing w:before="98" w:after="0"/>
              <w:ind w:left="156" w:right="144" w:hanging="156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Развернутое толкование значения слова. Тест по теме «Перенос, звуковой анализ».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D97D11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9FA282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2A2AF2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BE57F6" w14:textId="473D01E6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  <w:r w:rsidRPr="00424B3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414E3D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A3448" w14:paraId="77589B5B" w14:textId="77777777" w:rsidTr="00F460D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C64D48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112. 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8FA3E4" w14:textId="77777777" w:rsidR="003A3448" w:rsidRDefault="003A3448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Развернутое толкование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значения слова.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8F286A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0E2208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3C573C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EB79D4" w14:textId="0A7E9F30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AD9C79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A3448" w:rsidRPr="00101051" w14:paraId="080F6949" w14:textId="77777777" w:rsidTr="00F460D2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4CE440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113. 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DD3E33" w14:textId="0AE82BCA" w:rsidR="003A3448" w:rsidRPr="00307B76" w:rsidRDefault="003A3448">
            <w:pPr>
              <w:autoSpaceDE w:val="0"/>
              <w:autoSpaceDN w:val="0"/>
              <w:spacing w:before="98" w:after="0"/>
              <w:ind w:left="576" w:right="432" w:hanging="576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Исторические места. Ударение, развернутое толкование значения слова.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A7E0ED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6CB8FD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01BA65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589187" w14:textId="36ADA49E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D3C3E7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6E8CF3EF" w14:textId="77777777" w:rsidTr="00F460D2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46CC5E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114. 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1B0A7E" w14:textId="07E491B8" w:rsidR="003A3448" w:rsidRPr="00307B76" w:rsidRDefault="003A3448">
            <w:pPr>
              <w:autoSpaceDE w:val="0"/>
              <w:autoSpaceDN w:val="0"/>
              <w:spacing w:before="98" w:after="0"/>
              <w:ind w:left="576" w:right="432" w:hanging="576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Исторические места. Ударение, развернутое толкование значения слова.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6E3D2C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2D79B4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A2E6F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841E0D" w14:textId="2B08C419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819DBC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690CB8FA" w14:textId="77777777" w:rsidTr="00F460D2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771255" w14:textId="77777777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115.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07201E" w14:textId="66B6EF32" w:rsidR="003A3448" w:rsidRPr="00307B76" w:rsidRDefault="003A3448">
            <w:pPr>
              <w:autoSpaceDE w:val="0"/>
              <w:autoSpaceDN w:val="0"/>
              <w:spacing w:before="98" w:after="0"/>
              <w:ind w:left="576" w:right="288" w:hanging="576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Профессия.  Слова,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отвечающие на </w:t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вопросы«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что делать?», «что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делает?», «что делал?».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68058D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A9C637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261D92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4951F7" w14:textId="0A57B9BE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DA4818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115AC980" w14:textId="77777777" w:rsidTr="00F460D2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213D31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116. 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3549A2" w14:textId="13034994" w:rsidR="003A3448" w:rsidRPr="00307B76" w:rsidRDefault="003A3448">
            <w:pPr>
              <w:autoSpaceDE w:val="0"/>
              <w:autoSpaceDN w:val="0"/>
              <w:spacing w:before="98" w:after="0"/>
              <w:ind w:left="576" w:right="288" w:hanging="576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Профессия.  Слова,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отвечающие на </w:t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вопросы«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что делать?», «что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делает?», «что делал?».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56949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8FE675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8902EE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4211A4" w14:textId="2617D213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ABAEB8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282E64AF" w14:textId="77777777" w:rsidTr="00F460D2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F0E254" w14:textId="77777777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117.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279E83" w14:textId="2BB00A01" w:rsidR="003A3448" w:rsidRPr="00307B76" w:rsidRDefault="003A3448">
            <w:pPr>
              <w:autoSpaceDE w:val="0"/>
              <w:autoSpaceDN w:val="0"/>
              <w:spacing w:before="98" w:after="0"/>
              <w:ind w:left="576" w:right="288" w:hanging="576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Слова, отвечающие на вопросы «что делать?</w:t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»,«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что делает?», «что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делал?».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F8D3F1" w14:textId="77777777" w:rsidR="003A3448" w:rsidRPr="00424B3C" w:rsidRDefault="003A3448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424B3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E7A1E9" w14:textId="77777777" w:rsidR="003A3448" w:rsidRPr="00424B3C" w:rsidRDefault="003A3448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424B3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3B4DED" w14:textId="77777777" w:rsidR="003A3448" w:rsidRPr="00424B3C" w:rsidRDefault="003A3448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424B3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292E40" w14:textId="0BF6CFE4" w:rsidR="003A3448" w:rsidRPr="00424B3C" w:rsidRDefault="003A3448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E02D14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30D352C9" w14:textId="77777777" w:rsidTr="00F460D2">
        <w:trPr>
          <w:trHeight w:hRule="exact" w:val="18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D95057" w14:textId="77777777" w:rsidR="003A3448" w:rsidRPr="00424B3C" w:rsidRDefault="003A3448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424B3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118. 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EBC704" w14:textId="5FED2682" w:rsidR="003A3448" w:rsidRPr="00307B76" w:rsidRDefault="003A3448">
            <w:pPr>
              <w:autoSpaceDE w:val="0"/>
              <w:autoSpaceDN w:val="0"/>
              <w:spacing w:before="98" w:after="0"/>
              <w:ind w:left="576" w:right="288" w:hanging="576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Слова, отвечающие на вопросы «что делать?</w:t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»,«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что делает?», «что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делал?».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3E9AC6" w14:textId="77777777" w:rsidR="003A3448" w:rsidRPr="00424B3C" w:rsidRDefault="003A3448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424B3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C49238" w14:textId="77777777" w:rsidR="003A3448" w:rsidRPr="00424B3C" w:rsidRDefault="003A3448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424B3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2A4496" w14:textId="77777777" w:rsidR="003A3448" w:rsidRPr="00424B3C" w:rsidRDefault="003A3448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424B3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960AF4" w14:textId="1692179A" w:rsidR="003A3448" w:rsidRPr="00424B3C" w:rsidRDefault="003A3448" w:rsidP="003A3448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2F1207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156" w:hanging="156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14:paraId="361BC45C" w14:textId="77777777" w:rsidR="008D16FF" w:rsidRPr="00307B76" w:rsidRDefault="008D16FF">
      <w:pPr>
        <w:autoSpaceDE w:val="0"/>
        <w:autoSpaceDN w:val="0"/>
        <w:spacing w:after="0" w:line="14" w:lineRule="exact"/>
        <w:rPr>
          <w:lang w:val="ru-RU"/>
        </w:rPr>
      </w:pPr>
    </w:p>
    <w:p w14:paraId="6248C101" w14:textId="77777777" w:rsidR="008D16FF" w:rsidRPr="00307B76" w:rsidRDefault="008D16FF">
      <w:pPr>
        <w:rPr>
          <w:lang w:val="ru-RU"/>
        </w:rPr>
        <w:sectPr w:rsidR="008D16FF" w:rsidRPr="00307B76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1C213D6D" w14:textId="77777777" w:rsidR="008D16FF" w:rsidRPr="00307B76" w:rsidRDefault="008D16F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2894"/>
        <w:gridCol w:w="732"/>
        <w:gridCol w:w="1620"/>
        <w:gridCol w:w="1668"/>
        <w:gridCol w:w="1236"/>
        <w:gridCol w:w="1826"/>
      </w:tblGrid>
      <w:tr w:rsidR="008D16FF" w14:paraId="0B0DEB7F" w14:textId="77777777">
        <w:trPr>
          <w:trHeight w:hRule="exact"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3E2DF4" w14:textId="77777777" w:rsidR="008D16FF" w:rsidRPr="00424B3C" w:rsidRDefault="00FA2D41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424B3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119. 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75BBAF" w14:textId="77777777" w:rsidR="008D16FF" w:rsidRPr="00307B76" w:rsidRDefault="00FA2D41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Характер.  Правописание </w:t>
            </w:r>
            <w:r w:rsidRPr="00307B76">
              <w:rPr>
                <w:lang w:val="ru-RU"/>
              </w:rPr>
              <w:tab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сочетаний жи – ши.</w:t>
            </w:r>
          </w:p>
          <w:p w14:paraId="4DAE24CE" w14:textId="77777777" w:rsidR="008D16FF" w:rsidRPr="00307B76" w:rsidRDefault="00FA2D41">
            <w:pPr>
              <w:autoSpaceDE w:val="0"/>
              <w:autoSpaceDN w:val="0"/>
              <w:spacing w:before="70" w:after="0" w:line="281" w:lineRule="auto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Проверочная работа по теме «Ударение. Слова, отвечающие на </w:t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вопросы«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что делать?», «что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делает?», «что делал?».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C6D2D2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928FEA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A7E4BE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FF139B" w14:textId="638E9236" w:rsidR="008D16FF" w:rsidRDefault="008D16FF" w:rsidP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9FFF31" w14:textId="77777777" w:rsidR="008D16FF" w:rsidRDefault="00FA2D41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8D16FF" w14:paraId="637A7F45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1021CF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120. 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EDBE4A" w14:textId="77777777" w:rsidR="008D16FF" w:rsidRPr="00307B76" w:rsidRDefault="00FA2D41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Характер.  Правописание </w:t>
            </w:r>
            <w:r w:rsidRPr="00307B76">
              <w:rPr>
                <w:lang w:val="ru-RU"/>
              </w:rPr>
              <w:tab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сочетаний жи – ши.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AA10A6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4D7C35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A2D72B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256543" w14:textId="20204D87" w:rsidR="008D16FF" w:rsidRDefault="008D16FF" w:rsidP="003A3448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AA909D" w14:textId="77777777" w:rsidR="008D16FF" w:rsidRDefault="00FA2D41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8D16FF" w14:paraId="697D060A" w14:textId="77777777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7168A8" w14:textId="77777777" w:rsidR="008D16FF" w:rsidRDefault="00FA2D4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121. 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C8F922" w14:textId="27EB23BE" w:rsidR="008D16FF" w:rsidRPr="006A2608" w:rsidRDefault="00FA2D41">
            <w:pPr>
              <w:autoSpaceDE w:val="0"/>
              <w:autoSpaceDN w:val="0"/>
              <w:spacing w:before="100" w:after="0"/>
              <w:ind w:left="576" w:hanging="576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 над ошибками.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Правописание сочетаний ча – ща, чу – щу. </w:t>
            </w:r>
            <w:r w:rsidRPr="006A260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Звуковой анализ.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0A49D1" w14:textId="77777777" w:rsidR="008D16FF" w:rsidRDefault="00FA2D41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BEC72C" w14:textId="77777777" w:rsidR="008D16FF" w:rsidRDefault="00FA2D4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EB9A34" w14:textId="77777777" w:rsidR="008D16FF" w:rsidRDefault="00FA2D4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87B813" w14:textId="5612890B" w:rsidR="008D16FF" w:rsidRDefault="008D16FF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AD7C0F" w14:textId="77777777" w:rsidR="008D16FF" w:rsidRDefault="00FA2D41">
            <w:pPr>
              <w:autoSpaceDE w:val="0"/>
              <w:autoSpaceDN w:val="0"/>
              <w:spacing w:before="100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8D16FF" w14:paraId="2135F6AE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5DAF7B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122. 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21F992" w14:textId="77777777" w:rsidR="008D16FF" w:rsidRDefault="00FA2D41">
            <w:pPr>
              <w:autoSpaceDE w:val="0"/>
              <w:autoSpaceDN w:val="0"/>
              <w:spacing w:before="98" w:after="0" w:line="271" w:lineRule="auto"/>
              <w:ind w:left="156" w:hanging="156"/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Правописание сочетаний ча – ща, чу – щу.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Звуковой анализ.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70217D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C1B53F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52D6AE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028BCF" w14:textId="254152CF" w:rsidR="008D16FF" w:rsidRDefault="008D16FF" w:rsidP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BA3953" w14:textId="77777777" w:rsidR="008D16FF" w:rsidRDefault="00FA2D41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8D16FF" w:rsidRPr="00101051" w14:paraId="3BF92E00" w14:textId="77777777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52D4E" w14:textId="77777777" w:rsidR="008D16FF" w:rsidRDefault="00FA2D4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123.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E7D6BD" w14:textId="77777777" w:rsidR="008D16FF" w:rsidRPr="00307B76" w:rsidRDefault="00FA2D41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Постановка вопросов к словам, перенос.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25DC7E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887A5B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CAD1D2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E03A2F" w14:textId="4A619456" w:rsidR="008D16FF" w:rsidRDefault="008D16FF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24EF31" w14:textId="13FF7614" w:rsidR="008D16FF" w:rsidRPr="00307B76" w:rsidRDefault="00FA2D41" w:rsidP="003A3448">
            <w:pPr>
              <w:autoSpaceDE w:val="0"/>
              <w:autoSpaceDN w:val="0"/>
              <w:spacing w:before="98" w:after="0" w:line="281" w:lineRule="auto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0DF43CE5" w14:textId="77777777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6691EF" w14:textId="77777777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124.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F97928" w14:textId="77777777" w:rsidR="003A3448" w:rsidRPr="00307B76" w:rsidRDefault="003A3448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Постановка вопросов к словам, перенос.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A9CCA0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1BC87A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E6CC8F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42546E" w14:textId="3A68D205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ADC892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54D502B8" w14:textId="77777777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D0C4FA" w14:textId="77777777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125.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2195F7" w14:textId="77777777" w:rsidR="003A3448" w:rsidRPr="00307B76" w:rsidRDefault="003A3448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Кто что любит...  Поиск слов, отвечающих на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заданный вопрос.</w:t>
            </w:r>
          </w:p>
          <w:p w14:paraId="0C831B58" w14:textId="77777777" w:rsidR="003A3448" w:rsidRDefault="003A3448">
            <w:pPr>
              <w:autoSpaceDE w:val="0"/>
              <w:autoSpaceDN w:val="0"/>
              <w:spacing w:before="72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Перенос.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BCC721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2FED65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B2FC34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823FCA" w14:textId="624DEBD2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D60D9C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14:paraId="3DDE0805" w14:textId="77777777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D64003" w14:textId="77777777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126.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626D88" w14:textId="77777777" w:rsidR="003A3448" w:rsidRPr="00307B76" w:rsidRDefault="003A3448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Кто что любит...  Поиск слов, отвечающих на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заданный вопрос.</w:t>
            </w:r>
          </w:p>
          <w:p w14:paraId="5310EE52" w14:textId="77777777" w:rsidR="003A3448" w:rsidRDefault="003A3448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Перенос.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93998E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76A749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FC9F64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7BB38B" w14:textId="625CC79B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A3AAD8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14:paraId="09E682B5" w14:textId="77777777" w:rsidR="008D16FF" w:rsidRDefault="008D16FF">
      <w:pPr>
        <w:autoSpaceDE w:val="0"/>
        <w:autoSpaceDN w:val="0"/>
        <w:spacing w:after="0" w:line="14" w:lineRule="exact"/>
      </w:pPr>
    </w:p>
    <w:p w14:paraId="6B3119E4" w14:textId="77777777" w:rsidR="008D16FF" w:rsidRDefault="008D16FF">
      <w:pPr>
        <w:sectPr w:rsidR="008D16FF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55BB2C40" w14:textId="77777777" w:rsidR="008D16FF" w:rsidRDefault="008D16FF">
      <w:pPr>
        <w:autoSpaceDE w:val="0"/>
        <w:autoSpaceDN w:val="0"/>
        <w:spacing w:after="66" w:line="220" w:lineRule="exact"/>
      </w:pPr>
    </w:p>
    <w:tbl>
      <w:tblPr>
        <w:tblW w:w="1055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2894"/>
        <w:gridCol w:w="732"/>
        <w:gridCol w:w="1620"/>
        <w:gridCol w:w="1668"/>
        <w:gridCol w:w="1236"/>
        <w:gridCol w:w="1826"/>
      </w:tblGrid>
      <w:tr w:rsidR="003A3448" w14:paraId="649B60DF" w14:textId="77777777" w:rsidTr="00F460D2">
        <w:trPr>
          <w:trHeight w:hRule="exact"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9D66CC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127. 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7D67E5" w14:textId="02C6F3B0" w:rsidR="003A3448" w:rsidRPr="00307B76" w:rsidRDefault="003A3448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Интересы детей. </w:t>
            </w:r>
          </w:p>
          <w:p w14:paraId="7B07701D" w14:textId="77777777" w:rsidR="003A3448" w:rsidRPr="00307B76" w:rsidRDefault="003A3448">
            <w:pPr>
              <w:autoSpaceDE w:val="0"/>
              <w:autoSpaceDN w:val="0"/>
              <w:spacing w:before="70" w:after="0" w:line="281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Наблюдение над общим значением однокоренных слов. Поиск слов с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определенными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звуковыми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характеристиками.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650404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57F47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AE328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F95285" w14:textId="2836F1FD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DF7BC1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A3448" w14:paraId="22D94069" w14:textId="77777777" w:rsidTr="00F460D2">
        <w:trPr>
          <w:trHeight w:hRule="exact" w:val="251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E028F9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128. 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90A9C1" w14:textId="257F5B3D" w:rsidR="003A3448" w:rsidRPr="00307B76" w:rsidRDefault="003A3448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Интересы детей. </w:t>
            </w:r>
          </w:p>
          <w:p w14:paraId="21CD2E07" w14:textId="77777777" w:rsidR="003A3448" w:rsidRPr="00307B76" w:rsidRDefault="003A3448">
            <w:pPr>
              <w:autoSpaceDE w:val="0"/>
              <w:autoSpaceDN w:val="0"/>
              <w:spacing w:before="70" w:after="0" w:line="283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Наблюдение над общим значением однокоренных слов. Поиск слов с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определенными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звуковыми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характеристиками.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6B7F02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F45FF8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128AAE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5F0A08" w14:textId="5EEE321A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10A010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A3448" w14:paraId="0C3182D6" w14:textId="77777777" w:rsidTr="00F460D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88B146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129. 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057597" w14:textId="77777777" w:rsidR="003A3448" w:rsidRDefault="003A3448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Постановка вопросов к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словам.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7CED4F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A8C62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C72AA0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BB0F24" w14:textId="74698982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40E22C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A3448" w14:paraId="24FD0463" w14:textId="77777777" w:rsidTr="00F460D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74FED7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130. 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6179AA" w14:textId="77777777" w:rsidR="003A3448" w:rsidRDefault="003A3448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Постановка вопросов к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словам.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853663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8466AF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63FE93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2A0D51" w14:textId="0FCD2B61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4DB3F2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A3448" w14:paraId="5196F124" w14:textId="77777777" w:rsidTr="00F460D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9E09A8" w14:textId="77777777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131.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E534A4" w14:textId="77777777" w:rsidR="003A3448" w:rsidRPr="00307B76" w:rsidRDefault="003A3448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Хобби.  Знаки препинания в конце предложения,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сочетания жи – ши.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2163C7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FD87DD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51D019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A92C5F" w14:textId="4D05D21F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17F176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A3448" w:rsidRPr="00101051" w14:paraId="1AC3E9B3" w14:textId="77777777" w:rsidTr="00F460D2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ADD18A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132. 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4C5E57" w14:textId="77777777" w:rsidR="003A3448" w:rsidRPr="00307B76" w:rsidRDefault="003A3448">
            <w:pPr>
              <w:autoSpaceDE w:val="0"/>
              <w:autoSpaceDN w:val="0"/>
              <w:spacing w:before="98" w:after="0" w:line="271" w:lineRule="auto"/>
              <w:ind w:left="156" w:hanging="156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Хобби.  Знаки препинания в конце предложения,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сочетания жи – ши.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CC2D30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EE4E65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426F3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B1EBB2" w14:textId="735ADDB4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ABED85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1068F934" w14:textId="77777777" w:rsidTr="00F460D2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E93E88" w14:textId="77777777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133.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10E4AF" w14:textId="21DC04C3" w:rsidR="003A3448" w:rsidRPr="00307B76" w:rsidRDefault="003A3448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Детские фантазии. </w:t>
            </w:r>
          </w:p>
          <w:p w14:paraId="3E220263" w14:textId="77777777" w:rsidR="003A3448" w:rsidRPr="00307B76" w:rsidRDefault="003A3448">
            <w:pPr>
              <w:autoSpaceDE w:val="0"/>
              <w:autoSpaceDN w:val="0"/>
              <w:spacing w:before="70" w:after="0" w:line="27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Устойчивые сочетания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слов. Сочетания жи – ши, ча – ща, чу – щу.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C2709F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6769BC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5059AA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8CBF13" w14:textId="7FF8388D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8B2075" w14:textId="77777777" w:rsidR="003A3448" w:rsidRPr="00307B76" w:rsidRDefault="003A3448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67D147A4" w14:textId="77777777" w:rsidTr="00F460D2">
        <w:trPr>
          <w:trHeight w:hRule="exact" w:val="1482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2D0B6C" w14:textId="77777777" w:rsidR="003A3448" w:rsidRDefault="003A3448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134.</w:t>
            </w:r>
          </w:p>
        </w:tc>
        <w:tc>
          <w:tcPr>
            <w:tcW w:w="289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1BE54F" w14:textId="463817A3" w:rsidR="003A3448" w:rsidRPr="00307B76" w:rsidRDefault="003A3448">
            <w:pPr>
              <w:autoSpaceDE w:val="0"/>
              <w:autoSpaceDN w:val="0"/>
              <w:spacing w:before="100" w:after="0" w:line="230" w:lineRule="auto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Детские фантазии. </w:t>
            </w:r>
          </w:p>
          <w:p w14:paraId="2E38CE95" w14:textId="77777777" w:rsidR="003A3448" w:rsidRPr="00307B76" w:rsidRDefault="003A3448">
            <w:pPr>
              <w:autoSpaceDE w:val="0"/>
              <w:autoSpaceDN w:val="0"/>
              <w:spacing w:before="70" w:after="0" w:line="27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Устойчивые сочетания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слов. Сочетания жи – ши, ча – ща, чу – щу.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59FD86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5FDDE4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D02FFF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CE1E02" w14:textId="709E644B" w:rsidR="003A3448" w:rsidRDefault="003A3448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61FA6F" w14:textId="77777777" w:rsidR="003A3448" w:rsidRPr="00307B76" w:rsidRDefault="003A3448">
            <w:pPr>
              <w:autoSpaceDE w:val="0"/>
              <w:autoSpaceDN w:val="0"/>
              <w:spacing w:before="100" w:after="0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14:paraId="62B65E2E" w14:textId="77777777" w:rsidR="008D16FF" w:rsidRPr="00307B76" w:rsidRDefault="008D16FF">
      <w:pPr>
        <w:autoSpaceDE w:val="0"/>
        <w:autoSpaceDN w:val="0"/>
        <w:spacing w:after="0" w:line="14" w:lineRule="exact"/>
        <w:rPr>
          <w:lang w:val="ru-RU"/>
        </w:rPr>
      </w:pPr>
    </w:p>
    <w:p w14:paraId="0947F15E" w14:textId="77777777" w:rsidR="008D16FF" w:rsidRPr="00307B76" w:rsidRDefault="008D16FF">
      <w:pPr>
        <w:rPr>
          <w:lang w:val="ru-RU"/>
        </w:rPr>
        <w:sectPr w:rsidR="008D16FF" w:rsidRPr="00307B76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280350C8" w14:textId="77777777" w:rsidR="008D16FF" w:rsidRPr="00307B76" w:rsidRDefault="008D16F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055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2894"/>
        <w:gridCol w:w="732"/>
        <w:gridCol w:w="1620"/>
        <w:gridCol w:w="1668"/>
        <w:gridCol w:w="1236"/>
        <w:gridCol w:w="1826"/>
      </w:tblGrid>
      <w:tr w:rsidR="003A3448" w14:paraId="7A8D3AD1" w14:textId="77777777" w:rsidTr="00F460D2">
        <w:trPr>
          <w:trHeight w:hRule="exact" w:val="31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3ED3E3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135. 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536D07" w14:textId="70EF97B6" w:rsidR="003A3448" w:rsidRPr="00307B76" w:rsidRDefault="003A3448">
            <w:pPr>
              <w:autoSpaceDE w:val="0"/>
              <w:autoSpaceDN w:val="0"/>
              <w:spacing w:before="98" w:after="0" w:line="286" w:lineRule="auto"/>
              <w:ind w:left="576" w:hanging="576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Устойчивые сочетания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слов. Постановка вопроса к словам и поиск слов,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отвечающих на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поставленный (заданный) вопрос. Проверочная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 по </w:t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теме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Сочетания жи – ши,  ча –ща, чу – щу».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8A7CE9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E6C88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A8446D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55F1D3" w14:textId="34D88D90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2AF888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3A3448" w14:paraId="7B707FF0" w14:textId="77777777" w:rsidTr="00F460D2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1653B9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136. 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9693FB" w14:textId="329C169B" w:rsidR="003A3448" w:rsidRDefault="003A3448">
            <w:pPr>
              <w:autoSpaceDE w:val="0"/>
              <w:autoSpaceDN w:val="0"/>
              <w:spacing w:before="100" w:after="0" w:line="271" w:lineRule="auto"/>
              <w:ind w:left="576" w:right="720" w:hanging="576"/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Любимые книги. Сочетания чу – щу.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Перенос.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B7F1BC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C15BD8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ED16D4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91BE0A" w14:textId="72BBA666" w:rsidR="003A3448" w:rsidRDefault="003A3448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345A14" w14:textId="77777777" w:rsidR="003A3448" w:rsidRDefault="003A3448">
            <w:pPr>
              <w:autoSpaceDE w:val="0"/>
              <w:autoSpaceDN w:val="0"/>
              <w:spacing w:before="100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A3448" w:rsidRPr="00101051" w14:paraId="739708AE" w14:textId="77777777" w:rsidTr="00F460D2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E90FC0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137. 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0E1270" w14:textId="291C0AF5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576" w:right="144" w:hanging="576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Домашние питомцы.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Поиск слов, отвечающих на поставленный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(заданный) вопрос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Заглавная буква в именах собственных.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E63CCA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B6CCA7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D5F026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6A8E3C" w14:textId="23EB9623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DF88FC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14:paraId="1C5E5DD7" w14:textId="77777777" w:rsidTr="00F460D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34F2F3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138. 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5911F1" w14:textId="33DD19E5" w:rsidR="003A3448" w:rsidRPr="00307B76" w:rsidRDefault="003A3448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720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Звуковой анализ. </w:t>
            </w:r>
            <w:r w:rsidRPr="00307B76">
              <w:rPr>
                <w:lang w:val="ru-RU"/>
              </w:rPr>
              <w:tab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Сочетания жи – ши.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123733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DC61B0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9C85B1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C1883A" w14:textId="7ADA58E3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940A5C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A3448" w14:paraId="1DDFA38F" w14:textId="77777777" w:rsidTr="00F460D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42C2AA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139. 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32F17C" w14:textId="44372535" w:rsidR="003A3448" w:rsidRDefault="003A3448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Ударение. Интонация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предложения.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671A74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6ED072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3F8C71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FB9B86" w14:textId="259102E3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8A40AA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A3448" w14:paraId="78ABE295" w14:textId="77777777" w:rsidTr="00F460D2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926AB6" w14:textId="77777777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140.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147FB7" w14:textId="129B32E1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576" w:right="144" w:hanging="576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Определение слова, от которого образовано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заданное слово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Соотношение количества звуков и букв в словах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7460C8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B18F35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CFA0B9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55A316" w14:textId="47289335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5E6095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A3448" w14:paraId="1140EAE2" w14:textId="77777777" w:rsidTr="00F460D2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205FA4" w14:textId="77777777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141.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021DF8" w14:textId="66FBA64C" w:rsidR="003A3448" w:rsidRDefault="003A3448">
            <w:pPr>
              <w:autoSpaceDE w:val="0"/>
              <w:autoSpaceDN w:val="0"/>
              <w:spacing w:before="98" w:after="0" w:line="278" w:lineRule="auto"/>
              <w:ind w:left="576" w:right="288" w:hanging="576"/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Постановка вопроса к словам. Сочетания жи –</w:t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ши,  ча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– ща, чу – щу.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Звуковой анализ.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44BBFD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ECAD5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C34ABC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16DD7F" w14:textId="7AA442CC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3C2AC1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A3448" w14:paraId="067DC92D" w14:textId="77777777" w:rsidTr="00F460D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7F9F7F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142. 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1671DF" w14:textId="5F27932A" w:rsidR="003A3448" w:rsidRPr="00307B76" w:rsidRDefault="003A3448">
            <w:pPr>
              <w:autoSpaceDE w:val="0"/>
              <w:autoSpaceDN w:val="0"/>
              <w:spacing w:before="98" w:after="0" w:line="271" w:lineRule="auto"/>
              <w:ind w:left="576" w:right="144" w:hanging="576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Мои друзья.  Слова,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которые можно записать цифрами.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1B74B1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58A4CF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B77270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AE1956" w14:textId="6B9CAB98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0EF29B" w14:textId="77777777" w:rsidR="003A3448" w:rsidRDefault="003A3448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3A3448" w14:paraId="7E5F0741" w14:textId="77777777" w:rsidTr="00F460D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9B84E9" w14:textId="77777777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143.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46B603" w14:textId="0C459F22" w:rsidR="003A3448" w:rsidRPr="006A2608" w:rsidRDefault="003A3448">
            <w:pPr>
              <w:autoSpaceDE w:val="0"/>
              <w:autoSpaceDN w:val="0"/>
              <w:spacing w:before="98" w:after="0" w:line="271" w:lineRule="auto"/>
              <w:ind w:left="576" w:right="144" w:hanging="576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Образные выражения.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Постановка вопросов к словам. </w:t>
            </w:r>
            <w:r w:rsidRPr="006A260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Звуковой анализ.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C162FD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FF4BD8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0D5F54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0F0CC2" w14:textId="746FC54D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692FE4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A3448" w14:paraId="5F07B1CB" w14:textId="77777777" w:rsidTr="00F460D2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A6491E" w14:textId="77777777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144.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4FCB27" w14:textId="77777777" w:rsidR="003A3448" w:rsidRPr="00307B76" w:rsidRDefault="003A344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Поиск слов, отвечающих на заданные вопросы.</w:t>
            </w:r>
          </w:p>
          <w:p w14:paraId="4C318D68" w14:textId="77777777" w:rsidR="003A3448" w:rsidRPr="00307B76" w:rsidRDefault="003A3448">
            <w:pPr>
              <w:autoSpaceDE w:val="0"/>
              <w:autoSpaceDN w:val="0"/>
              <w:spacing w:before="70" w:after="0" w:line="262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Сочетания жи – </w:t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ши,  ча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–ща, чу – щу.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0A9A89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D745BF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9B9144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20D895" w14:textId="7EF10824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21C823" w14:textId="77777777" w:rsidR="003A3448" w:rsidRDefault="003A3448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</w:tbl>
    <w:p w14:paraId="453C92BC" w14:textId="77777777" w:rsidR="008D16FF" w:rsidRDefault="008D16FF">
      <w:pPr>
        <w:autoSpaceDE w:val="0"/>
        <w:autoSpaceDN w:val="0"/>
        <w:spacing w:after="0" w:line="14" w:lineRule="exact"/>
      </w:pPr>
    </w:p>
    <w:p w14:paraId="3FD615E8" w14:textId="77777777" w:rsidR="008D16FF" w:rsidRDefault="008D16FF">
      <w:pPr>
        <w:sectPr w:rsidR="008D16FF">
          <w:pgSz w:w="11900" w:h="16840"/>
          <w:pgMar w:top="284" w:right="650" w:bottom="46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1313366F" w14:textId="77777777" w:rsidR="008D16FF" w:rsidRDefault="008D16FF">
      <w:pPr>
        <w:autoSpaceDE w:val="0"/>
        <w:autoSpaceDN w:val="0"/>
        <w:spacing w:after="66" w:line="220" w:lineRule="exact"/>
      </w:pPr>
    </w:p>
    <w:tbl>
      <w:tblPr>
        <w:tblW w:w="1055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2894"/>
        <w:gridCol w:w="732"/>
        <w:gridCol w:w="1620"/>
        <w:gridCol w:w="1668"/>
        <w:gridCol w:w="1236"/>
        <w:gridCol w:w="1826"/>
      </w:tblGrid>
      <w:tr w:rsidR="003A3448" w14:paraId="53167E5F" w14:textId="77777777" w:rsidTr="00F460D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1BE8EF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145. 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C403E6" w14:textId="77777777" w:rsidR="003A3448" w:rsidRDefault="003A3448">
            <w:pPr>
              <w:autoSpaceDE w:val="0"/>
              <w:autoSpaceDN w:val="0"/>
              <w:spacing w:before="98" w:after="0" w:line="271" w:lineRule="auto"/>
              <w:ind w:left="156" w:right="310" w:hanging="156"/>
              <w:jc w:val="both"/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Школьная жизнь. Слово как единство звучания и значения.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Ударение.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D657AF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EEB934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43D78F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B1505B" w14:textId="006229C0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6490DE" w14:textId="77777777" w:rsidR="003A3448" w:rsidRDefault="003A3448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A3448" w14:paraId="55C3062D" w14:textId="77777777" w:rsidTr="00F460D2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FAE7A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146. 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9646D7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156" w:right="144" w:hanging="156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Пропедевтика написания слов с безударными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гласными. Устойчивые сочетания. Звуковой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анализ. Тест по </w:t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теме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Ударение».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287708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6B27FA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E972E5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E98332" w14:textId="50E869FD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5B045D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A3448" w:rsidRPr="00101051" w14:paraId="518F5BFF" w14:textId="77777777" w:rsidTr="00F460D2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D0D480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147. 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74F869" w14:textId="65F68BE7" w:rsidR="003A3448" w:rsidRPr="00307B76" w:rsidRDefault="003A3448">
            <w:pPr>
              <w:autoSpaceDE w:val="0"/>
              <w:autoSpaceDN w:val="0"/>
              <w:spacing w:before="100" w:after="0" w:line="230" w:lineRule="auto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День рождения.</w:t>
            </w:r>
          </w:p>
          <w:p w14:paraId="4D6A99AD" w14:textId="77777777" w:rsidR="003A3448" w:rsidRDefault="003A3448">
            <w:pPr>
              <w:autoSpaceDE w:val="0"/>
              <w:autoSpaceDN w:val="0"/>
              <w:spacing w:before="72" w:after="0" w:line="271" w:lineRule="auto"/>
              <w:ind w:left="72" w:right="1008"/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Знакомство с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транскрипцией.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Многозначность.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967145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841B5D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1A9A92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A8C070" w14:textId="47E0BF2D" w:rsidR="003A3448" w:rsidRDefault="003A3448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EB43A7" w14:textId="77777777" w:rsidR="003A3448" w:rsidRPr="00307B76" w:rsidRDefault="003A3448">
            <w:pPr>
              <w:autoSpaceDE w:val="0"/>
              <w:autoSpaceDN w:val="0"/>
              <w:spacing w:before="100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08FCDE93" w14:textId="77777777" w:rsidTr="00F460D2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C92912" w14:textId="77777777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148.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394C70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Функция мягкого знака.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3647A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6842F0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DCC689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B924FA" w14:textId="1412EE27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CC4EEF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14:paraId="7117CD20" w14:textId="77777777" w:rsidTr="00F460D2">
        <w:trPr>
          <w:trHeight w:hRule="exact"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F36645" w14:textId="77777777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149.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A76018" w14:textId="77777777" w:rsidR="003A3448" w:rsidRPr="00307B76" w:rsidRDefault="003A3448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149. Детские развлечения.</w:t>
            </w:r>
          </w:p>
          <w:p w14:paraId="531E82A9" w14:textId="77777777" w:rsidR="003A3448" w:rsidRDefault="003A3448">
            <w:pPr>
              <w:autoSpaceDE w:val="0"/>
              <w:autoSpaceDN w:val="0"/>
              <w:spacing w:before="70" w:after="0" w:line="281" w:lineRule="auto"/>
              <w:ind w:left="72" w:right="144"/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Слова, которые не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называют предметы, их признаки или количество, а только указывают на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них.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Звуковой анализ.</w:t>
            </w:r>
          </w:p>
          <w:p w14:paraId="548776AB" w14:textId="77777777" w:rsidR="003A3448" w:rsidRDefault="003A3448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Перенос.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E05FD3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C91C76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55A99E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58E892" w14:textId="3547089D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DED82C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3A3448" w:rsidRPr="00101051" w14:paraId="1AD2CDB6" w14:textId="77777777" w:rsidTr="00F460D2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2526D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150. 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507E7E" w14:textId="77777777" w:rsidR="003A3448" w:rsidRDefault="003A3448">
            <w:pPr>
              <w:autoSpaceDE w:val="0"/>
              <w:autoSpaceDN w:val="0"/>
              <w:spacing w:before="98" w:after="0"/>
              <w:ind w:left="156" w:right="432" w:hanging="156"/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Театр. Значение слова. Сочетания чк – чн. </w:t>
            </w:r>
            <w:r w:rsidRPr="00307B7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Частичный звуковой анализ.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1186EE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724C87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EE9861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58AA11" w14:textId="01223C97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810613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14:paraId="3578BB79" w14:textId="77777777" w:rsidTr="00F460D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2A8B8C" w14:textId="77777777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151.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3837D4" w14:textId="77777777" w:rsidR="003A3448" w:rsidRDefault="003A3448">
            <w:pPr>
              <w:autoSpaceDE w:val="0"/>
              <w:autoSpaceDN w:val="0"/>
              <w:spacing w:before="98" w:after="0" w:line="271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Многозначность. Выбор контекстуальных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синонимов.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C27BCE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148C18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4F2ABE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279371" w14:textId="197B2042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50166A" w14:textId="77777777" w:rsidR="003A3448" w:rsidRDefault="003A3448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A3448" w14:paraId="69958570" w14:textId="77777777" w:rsidTr="00F460D2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BCD810" w14:textId="77777777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152.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B9C61D" w14:textId="77777777" w:rsidR="003A3448" w:rsidRPr="00307B76" w:rsidRDefault="003A3448">
            <w:pPr>
              <w:autoSpaceDE w:val="0"/>
              <w:autoSpaceDN w:val="0"/>
              <w:spacing w:before="98" w:after="0"/>
              <w:ind w:left="576" w:hanging="576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152. Сравнение слов по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звуковому составу. Поиск слов, отвечающих на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заданный вопрос.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F21A62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EADEE5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75C100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79CD40" w14:textId="23914EAF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C40F8D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3A3448" w14:paraId="4EAD6D48" w14:textId="77777777" w:rsidTr="00F460D2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2D0523" w14:textId="77777777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153.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2AD552" w14:textId="77777777" w:rsidR="003A3448" w:rsidRDefault="003A3448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Пропедевтика написания слов с безударными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гласными.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Ударение.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46A12E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A214E3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0824A0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71F7FF" w14:textId="1884523A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43E4CD" w14:textId="77777777" w:rsidR="003A3448" w:rsidRDefault="003A3448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</w:tbl>
    <w:p w14:paraId="6E4630B4" w14:textId="77777777" w:rsidR="008D16FF" w:rsidRDefault="008D16FF">
      <w:pPr>
        <w:autoSpaceDE w:val="0"/>
        <w:autoSpaceDN w:val="0"/>
        <w:spacing w:after="0" w:line="14" w:lineRule="exact"/>
      </w:pPr>
    </w:p>
    <w:p w14:paraId="15C76985" w14:textId="77777777" w:rsidR="008D16FF" w:rsidRDefault="008D16FF">
      <w:pPr>
        <w:sectPr w:rsidR="008D16FF">
          <w:pgSz w:w="11900" w:h="16840"/>
          <w:pgMar w:top="284" w:right="650" w:bottom="538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1E27DE2C" w14:textId="77777777" w:rsidR="008D16FF" w:rsidRDefault="008D16FF">
      <w:pPr>
        <w:autoSpaceDE w:val="0"/>
        <w:autoSpaceDN w:val="0"/>
        <w:spacing w:after="66" w:line="220" w:lineRule="exact"/>
      </w:pPr>
    </w:p>
    <w:tbl>
      <w:tblPr>
        <w:tblW w:w="1055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2894"/>
        <w:gridCol w:w="732"/>
        <w:gridCol w:w="1620"/>
        <w:gridCol w:w="1668"/>
        <w:gridCol w:w="1236"/>
        <w:gridCol w:w="1826"/>
      </w:tblGrid>
      <w:tr w:rsidR="003A3448" w14:paraId="1FFB6600" w14:textId="77777777" w:rsidTr="00F460D2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830311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154. 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198F27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576" w:right="288" w:hanging="576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154. Разговорная и научная речь. Образование слов. Разделительный мягкий знак. Пропедевтика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написания слов с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безударными гласными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9574E7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B2A26E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0E07A3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47E276" w14:textId="472F5694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C7B870" w14:textId="77777777" w:rsidR="003A3448" w:rsidRDefault="003A3448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A3448" w14:paraId="1915C6B9" w14:textId="77777777" w:rsidTr="00F460D2">
        <w:trPr>
          <w:trHeight w:hRule="exact" w:val="21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84C227" w14:textId="77777777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155.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1915D5" w14:textId="77777777" w:rsidR="003A3448" w:rsidRPr="00307B76" w:rsidRDefault="003A3448">
            <w:pPr>
              <w:autoSpaceDE w:val="0"/>
              <w:autoSpaceDN w:val="0"/>
              <w:spacing w:before="98" w:after="0" w:line="283" w:lineRule="auto"/>
              <w:ind w:left="576" w:right="288" w:hanging="576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155. Разговорная и научная речь. Образование слов. Разделительный мягкий знак. Пропедевтика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написания слов с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безударными гласными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6740AE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2924D0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75EB9F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DD051C" w14:textId="7E194753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19CE8D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3A3448" w14:paraId="4538CD71" w14:textId="77777777" w:rsidTr="00F460D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757654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156. 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496D85" w14:textId="77777777" w:rsidR="003A3448" w:rsidRDefault="003A3448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156. Перенос. Итоговый </w:t>
            </w:r>
            <w:r>
              <w:br/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контрольный диктант.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FB9502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9033C8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0.75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1F797E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8497BC" w14:textId="2AD23A02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BDF3A4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3A3448" w:rsidRPr="00101051" w14:paraId="04C650A1" w14:textId="77777777" w:rsidTr="00F460D2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2E5359" w14:textId="77777777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157.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405B5F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Зоопарк.Неизменяемые слова.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FDFD6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EFA44C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7EDAD1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9D614A" w14:textId="1A514F41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AA13CC" w14:textId="77777777" w:rsidR="003A3448" w:rsidRPr="00307B76" w:rsidRDefault="003A3448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:rsidRPr="00101051" w14:paraId="14FD2385" w14:textId="77777777" w:rsidTr="00F460D2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0FE9F5" w14:textId="77777777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158.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8F420E" w14:textId="77777777" w:rsidR="003A3448" w:rsidRPr="00307B76" w:rsidRDefault="003A344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Поиск слов, отвечающих на заданные вопросы.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E5FC10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03B7A6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A919DF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524D31" w14:textId="3C5A3852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6807B9" w14:textId="77777777" w:rsidR="003A3448" w:rsidRPr="00307B76" w:rsidRDefault="003A3448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14:paraId="0B3E5137" w14:textId="77777777" w:rsidTr="00F460D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485A97" w14:textId="77777777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159.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C83250" w14:textId="77777777" w:rsidR="003A3448" w:rsidRDefault="003A3448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159. Итоговая проверочная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работа.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3F10A3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6E146E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12AA49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1B82B2" w14:textId="6C2F751B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71A7C8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3A3448" w:rsidRPr="00101051" w14:paraId="7D012659" w14:textId="77777777" w:rsidTr="00F460D2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BE6F3D" w14:textId="77777777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160.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BE6335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576" w:right="288" w:hanging="576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160. Работа над ошибками Йотированная функция букв гласных.  Поиск слов, отвечающих на заданные вопросы.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F0BF66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EB690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29C5A7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907ED8" w14:textId="73AC8C69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5F02F3" w14:textId="77777777" w:rsidR="003A3448" w:rsidRPr="00307B76" w:rsidRDefault="003A344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307B76">
              <w:rPr>
                <w:lang w:val="ru-RU"/>
              </w:rPr>
              <w:br/>
            </w:r>
            <w:proofErr w:type="gramStart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3A3448" w14:paraId="7274AEE1" w14:textId="77777777" w:rsidTr="00F460D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293120" w14:textId="77777777" w:rsidR="003A3448" w:rsidRDefault="003A3448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161.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4E57CA" w14:textId="77777777" w:rsidR="003A3448" w:rsidRDefault="003A3448">
            <w:pPr>
              <w:autoSpaceDE w:val="0"/>
              <w:autoSpaceDN w:val="0"/>
              <w:spacing w:before="100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Контрольный словарный диктант Перенос.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8ABEF1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CC063C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17E7BE" w14:textId="77777777" w:rsidR="003A3448" w:rsidRDefault="003A344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22237D" w14:textId="3D937EDF" w:rsidR="003A3448" w:rsidRDefault="003A3448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B8467C" w14:textId="77777777" w:rsidR="003A3448" w:rsidRDefault="003A3448">
            <w:pPr>
              <w:autoSpaceDE w:val="0"/>
              <w:autoSpaceDN w:val="0"/>
              <w:spacing w:before="100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3A3448" w14:paraId="681CF659" w14:textId="77777777" w:rsidTr="00F460D2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65D18D" w14:textId="77777777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162.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24B051" w14:textId="77777777" w:rsidR="003A3448" w:rsidRPr="00307B76" w:rsidRDefault="003A3448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Повторение Цирк. Слова, которые пришли в </w:t>
            </w:r>
            <w:r w:rsidRPr="00307B76">
              <w:rPr>
                <w:lang w:val="ru-RU"/>
              </w:rPr>
              <w:br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русский язык из других языков.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8CDFB5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6EDE40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50F945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779280" w14:textId="0C87FF66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3C0873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A3448" w14:paraId="6582B0CD" w14:textId="77777777" w:rsidTr="00F460D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23949E" w14:textId="77777777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163.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09348A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Контрольное  списывание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313C05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D853E7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17855C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63D5FD" w14:textId="585D9F14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153442" w14:textId="77777777" w:rsidR="003A3448" w:rsidRDefault="003A344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3A3448" w14:paraId="73843C5C" w14:textId="77777777" w:rsidTr="00F460D2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C586BB" w14:textId="77777777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164.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CEA11A" w14:textId="77777777" w:rsidR="003A3448" w:rsidRPr="00307B76" w:rsidRDefault="003A3448">
            <w:pPr>
              <w:autoSpaceDE w:val="0"/>
              <w:autoSpaceDN w:val="0"/>
              <w:spacing w:before="98" w:after="0" w:line="271" w:lineRule="auto"/>
              <w:ind w:left="576" w:right="432" w:hanging="576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164. Работа над ошибками. Постановка вопросов к заданным словам.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07553D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5DC31F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1384C7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D9C4B2" w14:textId="1AACB6DB" w:rsidR="003A3448" w:rsidRDefault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5BCAEB" w14:textId="77777777" w:rsidR="003A3448" w:rsidRDefault="003A344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14:paraId="330C8EF5" w14:textId="77777777" w:rsidR="008D16FF" w:rsidRDefault="008D16FF">
      <w:pPr>
        <w:autoSpaceDE w:val="0"/>
        <w:autoSpaceDN w:val="0"/>
        <w:spacing w:after="0" w:line="14" w:lineRule="exact"/>
      </w:pPr>
    </w:p>
    <w:p w14:paraId="03D51876" w14:textId="77777777" w:rsidR="008D16FF" w:rsidRDefault="008D16FF">
      <w:pPr>
        <w:sectPr w:rsidR="008D16FF">
          <w:pgSz w:w="11900" w:h="16840"/>
          <w:pgMar w:top="284" w:right="650" w:bottom="55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211816F9" w14:textId="77777777" w:rsidR="008D16FF" w:rsidRDefault="008D16F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2894"/>
        <w:gridCol w:w="732"/>
        <w:gridCol w:w="1620"/>
        <w:gridCol w:w="1668"/>
        <w:gridCol w:w="1236"/>
        <w:gridCol w:w="1826"/>
      </w:tblGrid>
      <w:tr w:rsidR="008D16FF" w14:paraId="1CB130DE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361976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165. 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7B96E4" w14:textId="77777777" w:rsidR="008D16FF" w:rsidRPr="00307B76" w:rsidRDefault="00FA2D41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432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Постановка вопросов к </w:t>
            </w:r>
            <w:r w:rsidRPr="00307B76">
              <w:rPr>
                <w:lang w:val="ru-RU"/>
              </w:rPr>
              <w:tab/>
            </w: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заданным словам.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586633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555CEF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DB35AF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A753E4" w14:textId="471686C7" w:rsidR="008D16FF" w:rsidRDefault="008D16FF" w:rsidP="003A3448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4A1917" w14:textId="77777777" w:rsidR="008D16FF" w:rsidRDefault="00FA2D41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8D16FF" w14:paraId="094BF584" w14:textId="77777777">
        <w:trPr>
          <w:trHeight w:hRule="exact" w:val="808"/>
        </w:trPr>
        <w:tc>
          <w:tcPr>
            <w:tcW w:w="3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AC8040" w14:textId="77777777" w:rsidR="008D16FF" w:rsidRPr="00307B76" w:rsidRDefault="00FA2D41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307B7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C0FBA7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831ECB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412598" w14:textId="77777777" w:rsidR="008D16FF" w:rsidRDefault="00FA2D4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</w:t>
            </w:r>
          </w:p>
        </w:tc>
      </w:tr>
    </w:tbl>
    <w:p w14:paraId="42166C65" w14:textId="77777777" w:rsidR="008D16FF" w:rsidRDefault="008D16FF">
      <w:pPr>
        <w:autoSpaceDE w:val="0"/>
        <w:autoSpaceDN w:val="0"/>
        <w:spacing w:after="0" w:line="14" w:lineRule="exact"/>
      </w:pPr>
    </w:p>
    <w:p w14:paraId="7149354E" w14:textId="77777777" w:rsidR="008D16FF" w:rsidRDefault="008D16FF">
      <w:pPr>
        <w:sectPr w:rsidR="008D16FF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208EF0A4" w14:textId="77777777" w:rsidR="008D16FF" w:rsidRDefault="008D16FF">
      <w:pPr>
        <w:autoSpaceDE w:val="0"/>
        <w:autoSpaceDN w:val="0"/>
        <w:spacing w:after="78" w:line="220" w:lineRule="exact"/>
      </w:pPr>
    </w:p>
    <w:p w14:paraId="26B28E6F" w14:textId="77777777" w:rsidR="008D16FF" w:rsidRDefault="00FA2D41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14:paraId="2B0EFD69" w14:textId="77777777" w:rsidR="008D16FF" w:rsidRDefault="00FA2D41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14:paraId="791C6AC0" w14:textId="77777777" w:rsidR="008D16FF" w:rsidRPr="00307B76" w:rsidRDefault="00FA2D41">
      <w:pPr>
        <w:autoSpaceDE w:val="0"/>
        <w:autoSpaceDN w:val="0"/>
        <w:spacing w:before="166" w:after="0" w:line="286" w:lineRule="auto"/>
        <w:rPr>
          <w:lang w:val="ru-RU"/>
        </w:rPr>
      </w:pP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Иванов С.В., Евдокимова А.О., Кузнецова М.И.; под редакцией Иванова С.В., Русский язык. Учебник. 1 класс. Общество с ограниченной ответственностью «Издательский центр ВЕНТАНА-ГРАФ»; Акционерное общество «Издательство Просвещение»; </w:t>
      </w:r>
      <w:r w:rsidRPr="00307B76">
        <w:rPr>
          <w:lang w:val="ru-RU"/>
        </w:rPr>
        <w:br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Прописи. 1 класс. Рабочая тетрадь №1-3. Автор Безруких М.М.; </w:t>
      </w:r>
      <w:r w:rsidRPr="00307B76">
        <w:rPr>
          <w:lang w:val="ru-RU"/>
        </w:rPr>
        <w:br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Кузнецова М.И.</w:t>
      </w:r>
      <w:proofErr w:type="gramStart"/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307B76">
        <w:rPr>
          <w:lang w:val="ru-RU"/>
        </w:rPr>
        <w:br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proofErr w:type="gramEnd"/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307B76">
        <w:rPr>
          <w:lang w:val="ru-RU"/>
        </w:rPr>
        <w:br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Источник: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rosuchebnik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product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propisi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-1</w:t>
      </w:r>
      <w:r>
        <w:rPr>
          <w:rFonts w:ascii="Times New Roman" w:eastAsia="Times New Roman" w:hAnsi="Times New Roman"/>
          <w:color w:val="000000"/>
          <w:sz w:val="24"/>
        </w:rPr>
        <w:t>kl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rabochaya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tetrad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-3-</w:t>
      </w:r>
      <w:r>
        <w:rPr>
          <w:rFonts w:ascii="Times New Roman" w:eastAsia="Times New Roman" w:hAnsi="Times New Roman"/>
          <w:color w:val="000000"/>
          <w:sz w:val="24"/>
        </w:rPr>
        <w:t>izd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-3-009303/; </w:t>
      </w:r>
      <w:r w:rsidRPr="00307B76">
        <w:rPr>
          <w:lang w:val="ru-RU"/>
        </w:rPr>
        <w:br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14:paraId="52383E23" w14:textId="77777777" w:rsidR="008D16FF" w:rsidRPr="00307B76" w:rsidRDefault="00FA2D41">
      <w:pPr>
        <w:autoSpaceDE w:val="0"/>
        <w:autoSpaceDN w:val="0"/>
        <w:spacing w:before="264" w:after="0" w:line="230" w:lineRule="auto"/>
        <w:rPr>
          <w:lang w:val="ru-RU"/>
        </w:rPr>
      </w:pPr>
      <w:r w:rsidRPr="00307B76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14:paraId="52B49E41" w14:textId="77777777" w:rsidR="008D16FF" w:rsidRPr="00307B76" w:rsidRDefault="00FA2D41">
      <w:pPr>
        <w:autoSpaceDE w:val="0"/>
        <w:autoSpaceDN w:val="0"/>
        <w:spacing w:before="166" w:after="0" w:line="262" w:lineRule="auto"/>
        <w:ind w:right="720"/>
        <w:rPr>
          <w:lang w:val="ru-RU"/>
        </w:rPr>
      </w:pP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Русский язык. Обучение грамоте. 1 класс. Методические комментарии к урокам 16187 авторы: Журова Лидия Ефремовна, Евдокимова Антонина Олеговна</w:t>
      </w:r>
    </w:p>
    <w:p w14:paraId="7627FFC6" w14:textId="77777777" w:rsidR="008D16FF" w:rsidRPr="00307B76" w:rsidRDefault="00FA2D41">
      <w:pPr>
        <w:autoSpaceDE w:val="0"/>
        <w:autoSpaceDN w:val="0"/>
        <w:spacing w:before="406" w:after="0" w:line="262" w:lineRule="auto"/>
        <w:ind w:right="432"/>
        <w:rPr>
          <w:lang w:val="ru-RU"/>
        </w:rPr>
      </w:pP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Источник: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rosuchebnik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material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russkiy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yazyk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-1-</w:t>
      </w:r>
      <w:r>
        <w:rPr>
          <w:rFonts w:ascii="Times New Roman" w:eastAsia="Times New Roman" w:hAnsi="Times New Roman"/>
          <w:color w:val="000000"/>
          <w:sz w:val="24"/>
        </w:rPr>
        <w:t>klass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metodicheskie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kommentarii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k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urokam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/ Русский язык. Обучение грамоте. 1 класс. Программа с </w:t>
      </w:r>
      <w:r>
        <w:rPr>
          <w:rFonts w:ascii="Times New Roman" w:eastAsia="Times New Roman" w:hAnsi="Times New Roman"/>
          <w:color w:val="000000"/>
          <w:sz w:val="24"/>
        </w:rPr>
        <w:t>CD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-диском.</w:t>
      </w:r>
    </w:p>
    <w:p w14:paraId="778C38CD" w14:textId="77777777" w:rsidR="008D16FF" w:rsidRPr="00307B76" w:rsidRDefault="00FA2D41">
      <w:pPr>
        <w:autoSpaceDE w:val="0"/>
        <w:autoSpaceDN w:val="0"/>
        <w:spacing w:before="406" w:after="0" w:line="262" w:lineRule="auto"/>
        <w:ind w:right="288"/>
        <w:rPr>
          <w:lang w:val="ru-RU"/>
        </w:rPr>
      </w:pP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Источник: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rosuchebnik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product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russkiy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yazyk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obuchenie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gramote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-1</w:t>
      </w:r>
      <w:r>
        <w:rPr>
          <w:rFonts w:ascii="Times New Roman" w:eastAsia="Times New Roman" w:hAnsi="Times New Roman"/>
          <w:color w:val="000000"/>
          <w:sz w:val="24"/>
        </w:rPr>
        <w:t>kl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programma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s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cd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diskom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izd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-1/</w:t>
      </w:r>
    </w:p>
    <w:p w14:paraId="596C03A3" w14:textId="77777777" w:rsidR="008D16FF" w:rsidRPr="00307B76" w:rsidRDefault="00FA2D41">
      <w:pPr>
        <w:autoSpaceDE w:val="0"/>
        <w:autoSpaceDN w:val="0"/>
        <w:spacing w:before="262" w:after="0" w:line="230" w:lineRule="auto"/>
        <w:rPr>
          <w:lang w:val="ru-RU"/>
        </w:rPr>
      </w:pPr>
      <w:r w:rsidRPr="00307B76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14:paraId="1FD46519" w14:textId="77777777" w:rsidR="008D16FF" w:rsidRPr="00307B76" w:rsidRDefault="00FA2D41">
      <w:pPr>
        <w:autoSpaceDE w:val="0"/>
        <w:autoSpaceDN w:val="0"/>
        <w:spacing w:before="166" w:after="0" w:line="271" w:lineRule="auto"/>
        <w:ind w:right="2736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https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videouroki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net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video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nachalniyeKlassi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/1-</w:t>
      </w:r>
      <w:r>
        <w:rPr>
          <w:rFonts w:ascii="Times New Roman" w:eastAsia="Times New Roman" w:hAnsi="Times New Roman"/>
          <w:color w:val="000000"/>
          <w:sz w:val="24"/>
        </w:rPr>
        <w:t>class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russkii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iazyk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-1-</w:t>
      </w:r>
      <w:r>
        <w:rPr>
          <w:rFonts w:ascii="Times New Roman" w:eastAsia="Times New Roman" w:hAnsi="Times New Roman"/>
          <w:color w:val="000000"/>
          <w:sz w:val="24"/>
        </w:rPr>
        <w:t>klass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fgos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resh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subject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/13/1/ </w:t>
      </w:r>
      <w:r w:rsidRPr="00307B76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uchebnik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mos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catalogue</w:t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>?</w:t>
      </w:r>
    </w:p>
    <w:p w14:paraId="3237449A" w14:textId="77777777" w:rsidR="008D16FF" w:rsidRDefault="00FA2D41">
      <w:pPr>
        <w:autoSpaceDE w:val="0"/>
        <w:autoSpaceDN w:val="0"/>
        <w:spacing w:before="70" w:after="0" w:line="230" w:lineRule="auto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types=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>atomic_objects&amp;subject_ids=3177&amp;logical_type_ids=54&amp;class_level_ids=1&amp;page=18</w:t>
      </w:r>
    </w:p>
    <w:p w14:paraId="0D4F9D97" w14:textId="77777777" w:rsidR="008D16FF" w:rsidRDefault="008D16FF">
      <w:pPr>
        <w:sectPr w:rsidR="008D16FF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425D74EF" w14:textId="77777777" w:rsidR="008D16FF" w:rsidRDefault="008D16FF">
      <w:pPr>
        <w:autoSpaceDE w:val="0"/>
        <w:autoSpaceDN w:val="0"/>
        <w:spacing w:after="78" w:line="220" w:lineRule="exact"/>
      </w:pPr>
    </w:p>
    <w:p w14:paraId="165BCED1" w14:textId="77777777" w:rsidR="008D16FF" w:rsidRPr="00307B76" w:rsidRDefault="00FA2D41">
      <w:pPr>
        <w:autoSpaceDE w:val="0"/>
        <w:autoSpaceDN w:val="0"/>
        <w:spacing w:after="0" w:line="398" w:lineRule="auto"/>
        <w:ind w:right="432"/>
        <w:rPr>
          <w:lang w:val="ru-RU"/>
        </w:rPr>
      </w:pPr>
      <w:r w:rsidRPr="00307B7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307B76">
        <w:rPr>
          <w:lang w:val="ru-RU"/>
        </w:rPr>
        <w:br/>
      </w:r>
      <w:r w:rsidRPr="00307B76">
        <w:rPr>
          <w:rFonts w:ascii="Times New Roman" w:eastAsia="Times New Roman" w:hAnsi="Times New Roman"/>
          <w:color w:val="000000"/>
          <w:sz w:val="24"/>
          <w:lang w:val="ru-RU"/>
        </w:rPr>
        <w:t xml:space="preserve">Интерактивная доска, компьютер, таблицы и плакаты "Русский язык.1 класс" </w:t>
      </w:r>
      <w:r w:rsidRPr="00307B76">
        <w:rPr>
          <w:lang w:val="ru-RU"/>
        </w:rPr>
        <w:br/>
      </w:r>
      <w:r w:rsidRPr="00307B76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ПРАКТИЧЕСКИХ РАБОТ</w:t>
      </w:r>
    </w:p>
    <w:p w14:paraId="5B19E12B" w14:textId="77777777" w:rsidR="008D16FF" w:rsidRPr="00307B76" w:rsidRDefault="008D16FF">
      <w:pPr>
        <w:rPr>
          <w:lang w:val="ru-RU"/>
        </w:rPr>
        <w:sectPr w:rsidR="008D16FF" w:rsidRPr="00307B76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AE02623" w14:textId="77777777" w:rsidR="0095724A" w:rsidRPr="00307B76" w:rsidRDefault="0095724A">
      <w:pPr>
        <w:rPr>
          <w:lang w:val="ru-RU"/>
        </w:rPr>
      </w:pPr>
    </w:p>
    <w:sectPr w:rsidR="0095724A" w:rsidRPr="00307B76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jaVu Serif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42AC9"/>
    <w:rsid w:val="0006063C"/>
    <w:rsid w:val="00101051"/>
    <w:rsid w:val="00141825"/>
    <w:rsid w:val="0015074B"/>
    <w:rsid w:val="00180201"/>
    <w:rsid w:val="00210633"/>
    <w:rsid w:val="002800B8"/>
    <w:rsid w:val="0029639D"/>
    <w:rsid w:val="002D24FD"/>
    <w:rsid w:val="00307B76"/>
    <w:rsid w:val="00326F90"/>
    <w:rsid w:val="003A3448"/>
    <w:rsid w:val="00420689"/>
    <w:rsid w:val="00424B3C"/>
    <w:rsid w:val="005D77F4"/>
    <w:rsid w:val="006A2608"/>
    <w:rsid w:val="00770952"/>
    <w:rsid w:val="007B20C7"/>
    <w:rsid w:val="008D16FF"/>
    <w:rsid w:val="0095724A"/>
    <w:rsid w:val="009E6637"/>
    <w:rsid w:val="00A55D45"/>
    <w:rsid w:val="00AA1D8D"/>
    <w:rsid w:val="00AF3564"/>
    <w:rsid w:val="00B47730"/>
    <w:rsid w:val="00C9624B"/>
    <w:rsid w:val="00CB0664"/>
    <w:rsid w:val="00EC538F"/>
    <w:rsid w:val="00F460D2"/>
    <w:rsid w:val="00FA2D4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F01C39"/>
  <w14:defaultImageDpi w14:val="300"/>
  <w15:docId w15:val="{BF795E95-99A3-489D-8E26-0AE60894A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110">
    <w:name w:val="Заголовок 11"/>
    <w:basedOn w:val="a1"/>
    <w:uiPriority w:val="1"/>
    <w:qFormat/>
    <w:rsid w:val="00180201"/>
    <w:pPr>
      <w:widowControl w:val="0"/>
      <w:autoSpaceDE w:val="0"/>
      <w:autoSpaceDN w:val="0"/>
      <w:spacing w:before="66" w:after="0" w:line="240" w:lineRule="auto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D15245D-D5D6-4971-9A97-4281EA34D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43</Pages>
  <Words>10185</Words>
  <Characters>58061</Characters>
  <Application>Microsoft Office Word</Application>
  <DocSecurity>0</DocSecurity>
  <Lines>483</Lines>
  <Paragraphs>136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68110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comp</cp:lastModifiedBy>
  <cp:revision>23</cp:revision>
  <dcterms:created xsi:type="dcterms:W3CDTF">2022-10-02T18:44:00Z</dcterms:created>
  <dcterms:modified xsi:type="dcterms:W3CDTF">2022-11-17T16:47:00Z</dcterms:modified>
  <cp:category/>
</cp:coreProperties>
</file>